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955" w:rsidRDefault="002F5955">
      <w:pPr>
        <w:autoSpaceDE w:val="0"/>
        <w:autoSpaceDN w:val="0"/>
        <w:spacing w:after="78" w:line="220" w:lineRule="exact"/>
      </w:pPr>
    </w:p>
    <w:p w:rsidR="002F5955" w:rsidRPr="00E106B2" w:rsidRDefault="00E106B2">
      <w:pPr>
        <w:autoSpaceDE w:val="0"/>
        <w:autoSpaceDN w:val="0"/>
        <w:spacing w:after="0" w:line="230" w:lineRule="auto"/>
        <w:ind w:left="1494"/>
        <w:rPr>
          <w:lang w:val="ru-RU"/>
        </w:rPr>
      </w:pPr>
      <w:r w:rsidRPr="00E106B2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2F5955" w:rsidRPr="00E106B2" w:rsidRDefault="00E106B2">
      <w:pPr>
        <w:autoSpaceDE w:val="0"/>
        <w:autoSpaceDN w:val="0"/>
        <w:spacing w:after="0" w:line="230" w:lineRule="auto"/>
        <w:ind w:left="1302"/>
        <w:rPr>
          <w:lang w:val="ru-RU"/>
        </w:rPr>
      </w:pP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общего и профессионального образования Ростовской области</w:t>
      </w:r>
    </w:p>
    <w:p w:rsidR="002F5955" w:rsidRPr="00E106B2" w:rsidRDefault="00E106B2">
      <w:pPr>
        <w:autoSpaceDE w:val="0"/>
        <w:autoSpaceDN w:val="0"/>
        <w:spacing w:after="0" w:line="230" w:lineRule="auto"/>
        <w:ind w:left="2244"/>
        <w:rPr>
          <w:lang w:val="ru-RU"/>
        </w:rPr>
      </w:pP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Отдел образования Администрации Милютинского района</w:t>
      </w:r>
    </w:p>
    <w:p w:rsidR="002F5955" w:rsidRPr="00E106B2" w:rsidRDefault="00E106B2">
      <w:pPr>
        <w:autoSpaceDE w:val="0"/>
        <w:autoSpaceDN w:val="0"/>
        <w:spacing w:after="1376" w:line="230" w:lineRule="auto"/>
        <w:ind w:right="3560"/>
        <w:jc w:val="right"/>
        <w:rPr>
          <w:lang w:val="ru-RU"/>
        </w:rPr>
      </w:pP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МБОУ Россошанская ООШ</w:t>
      </w:r>
    </w:p>
    <w:p w:rsidR="00A859F1" w:rsidRDefault="00A859F1">
      <w:pPr>
        <w:autoSpaceDE w:val="0"/>
        <w:autoSpaceDN w:val="0"/>
        <w:spacing w:before="978" w:after="0" w:line="230" w:lineRule="auto"/>
        <w:ind w:right="3644"/>
        <w:jc w:val="right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tbl>
      <w:tblPr>
        <w:tblW w:w="10442" w:type="dxa"/>
        <w:tblLook w:val="04A0"/>
      </w:tblPr>
      <w:tblGrid>
        <w:gridCol w:w="3481"/>
        <w:gridCol w:w="3480"/>
        <w:gridCol w:w="3481"/>
      </w:tblGrid>
      <w:tr w:rsidR="00A859F1" w:rsidTr="00A859F1">
        <w:tc>
          <w:tcPr>
            <w:tcW w:w="348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859F1" w:rsidRDefault="00A859F1">
            <w:pPr>
              <w:spacing w:after="16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859F1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РАССМОТРЕНО</w:t>
            </w:r>
            <w:r w:rsidRPr="00A859F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A859F1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Председатель МС</w:t>
            </w:r>
            <w:r w:rsidRPr="00A859F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A859F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A859F1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A859F1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Ананьева О. П.</w:t>
            </w:r>
            <w:r w:rsidRPr="00A859F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A859F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Протокол №1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от "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" 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2022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г.</w:t>
            </w:r>
          </w:p>
        </w:tc>
        <w:tc>
          <w:tcPr>
            <w:tcW w:w="348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859F1" w:rsidRDefault="00A859F1">
            <w:pPr>
              <w:spacing w:after="16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859F1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СОГЛАСОВАНО</w:t>
            </w:r>
            <w:r w:rsidRPr="00A859F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A859F1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Заместитель директора по УР</w:t>
            </w:r>
            <w:r w:rsidRPr="00A859F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A859F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A859F1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A859F1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Ананьева О. П.</w:t>
            </w:r>
            <w:r w:rsidRPr="00A859F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A859F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Протокол 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от "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" 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 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2022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г.</w:t>
            </w:r>
          </w:p>
        </w:tc>
        <w:tc>
          <w:tcPr>
            <w:tcW w:w="348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859F1" w:rsidRDefault="00A859F1">
            <w:pPr>
              <w:spacing w:after="16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bdr w:val="dashed" w:sz="6" w:space="0" w:color="FF0000" w:frame="1"/>
                <w:shd w:val="clear" w:color="auto" w:fill="F7FDF7"/>
                <w:lang w:val="ru-RU" w:eastAsia="ru-RU"/>
              </w:rPr>
              <w:drawing>
                <wp:inline distT="0" distB="0" distL="0" distR="0">
                  <wp:extent cx="1628775" cy="1066800"/>
                  <wp:effectExtent l="19050" t="0" r="9525" b="0"/>
                  <wp:docPr id="1" name="Рисунок 3" descr="печать 22 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печать 22 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859F1" w:rsidRDefault="00A859F1">
      <w:pPr>
        <w:autoSpaceDE w:val="0"/>
        <w:autoSpaceDN w:val="0"/>
        <w:spacing w:before="978" w:after="0" w:line="230" w:lineRule="auto"/>
        <w:ind w:right="3644"/>
        <w:jc w:val="right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2F5955" w:rsidRPr="00A859F1" w:rsidRDefault="00E106B2">
      <w:pPr>
        <w:autoSpaceDE w:val="0"/>
        <w:autoSpaceDN w:val="0"/>
        <w:spacing w:before="978" w:after="0" w:line="230" w:lineRule="auto"/>
        <w:ind w:right="3644"/>
        <w:jc w:val="right"/>
        <w:rPr>
          <w:lang w:val="ru-RU"/>
        </w:rPr>
      </w:pPr>
      <w:r w:rsidRPr="00A859F1">
        <w:rPr>
          <w:rFonts w:ascii="Times New Roman" w:eastAsia="Times New Roman" w:hAnsi="Times New Roman"/>
          <w:b/>
          <w:color w:val="000000"/>
          <w:sz w:val="24"/>
          <w:lang w:val="ru-RU"/>
        </w:rPr>
        <w:t>РАБОЧАЯ ПРОГРАММА</w:t>
      </w:r>
    </w:p>
    <w:p w:rsidR="002F5955" w:rsidRPr="00A859F1" w:rsidRDefault="00E106B2">
      <w:pPr>
        <w:autoSpaceDE w:val="0"/>
        <w:autoSpaceDN w:val="0"/>
        <w:spacing w:before="70" w:after="0" w:line="230" w:lineRule="auto"/>
        <w:ind w:right="4476"/>
        <w:jc w:val="right"/>
        <w:rPr>
          <w:lang w:val="ru-RU"/>
        </w:rPr>
      </w:pPr>
      <w:r w:rsidRPr="00A859F1">
        <w:rPr>
          <w:rFonts w:ascii="Times New Roman" w:eastAsia="Times New Roman" w:hAnsi="Times New Roman"/>
          <w:b/>
          <w:color w:val="000000"/>
          <w:sz w:val="24"/>
          <w:lang w:val="ru-RU"/>
        </w:rPr>
        <w:t>(</w:t>
      </w:r>
      <w:r>
        <w:rPr>
          <w:rFonts w:ascii="Times New Roman" w:eastAsia="Times New Roman" w:hAnsi="Times New Roman"/>
          <w:b/>
          <w:color w:val="000000"/>
          <w:sz w:val="24"/>
        </w:rPr>
        <w:t>ID</w:t>
      </w:r>
      <w:r w:rsidRPr="00A859F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734548)</w:t>
      </w:r>
    </w:p>
    <w:p w:rsidR="002F5955" w:rsidRPr="00A859F1" w:rsidRDefault="00E106B2">
      <w:pPr>
        <w:autoSpaceDE w:val="0"/>
        <w:autoSpaceDN w:val="0"/>
        <w:spacing w:before="166" w:after="0" w:line="230" w:lineRule="auto"/>
        <w:ind w:right="4016"/>
        <w:jc w:val="right"/>
        <w:rPr>
          <w:lang w:val="ru-RU"/>
        </w:rPr>
      </w:pPr>
      <w:r w:rsidRPr="00A859F1">
        <w:rPr>
          <w:rFonts w:ascii="Times New Roman" w:eastAsia="Times New Roman" w:hAnsi="Times New Roman"/>
          <w:color w:val="000000"/>
          <w:sz w:val="24"/>
          <w:lang w:val="ru-RU"/>
        </w:rPr>
        <w:t>учебного предмета</w:t>
      </w:r>
    </w:p>
    <w:p w:rsidR="002F5955" w:rsidRPr="00A859F1" w:rsidRDefault="00E106B2">
      <w:pPr>
        <w:autoSpaceDE w:val="0"/>
        <w:autoSpaceDN w:val="0"/>
        <w:spacing w:before="70" w:after="0" w:line="230" w:lineRule="auto"/>
        <w:ind w:right="4174"/>
        <w:jc w:val="right"/>
        <w:rPr>
          <w:lang w:val="ru-RU"/>
        </w:rPr>
      </w:pPr>
      <w:r w:rsidRPr="00A859F1">
        <w:rPr>
          <w:rFonts w:ascii="Times New Roman" w:eastAsia="Times New Roman" w:hAnsi="Times New Roman"/>
          <w:color w:val="000000"/>
          <w:sz w:val="24"/>
          <w:lang w:val="ru-RU"/>
        </w:rPr>
        <w:t>«Русский язык»</w:t>
      </w:r>
    </w:p>
    <w:p w:rsidR="002F5955" w:rsidRPr="00A859F1" w:rsidRDefault="00E106B2">
      <w:pPr>
        <w:autoSpaceDE w:val="0"/>
        <w:autoSpaceDN w:val="0"/>
        <w:spacing w:before="670" w:after="0" w:line="230" w:lineRule="auto"/>
        <w:ind w:right="2676"/>
        <w:jc w:val="right"/>
        <w:rPr>
          <w:lang w:val="ru-RU"/>
        </w:rPr>
      </w:pPr>
      <w:r w:rsidRPr="00A859F1">
        <w:rPr>
          <w:rFonts w:ascii="Times New Roman" w:eastAsia="Times New Roman" w:hAnsi="Times New Roman"/>
          <w:color w:val="000000"/>
          <w:sz w:val="24"/>
          <w:lang w:val="ru-RU"/>
        </w:rPr>
        <w:t>для 1 класса начального общего образования</w:t>
      </w:r>
    </w:p>
    <w:p w:rsidR="002F5955" w:rsidRPr="00A859F1" w:rsidRDefault="00E106B2">
      <w:pPr>
        <w:autoSpaceDE w:val="0"/>
        <w:autoSpaceDN w:val="0"/>
        <w:spacing w:before="70" w:after="0" w:line="230" w:lineRule="auto"/>
        <w:ind w:right="3614"/>
        <w:jc w:val="right"/>
        <w:rPr>
          <w:lang w:val="ru-RU"/>
        </w:rPr>
      </w:pPr>
      <w:r w:rsidRPr="00A859F1">
        <w:rPr>
          <w:rFonts w:ascii="Times New Roman" w:eastAsia="Times New Roman" w:hAnsi="Times New Roman"/>
          <w:color w:val="000000"/>
          <w:sz w:val="24"/>
          <w:lang w:val="ru-RU"/>
        </w:rPr>
        <w:t>на 2022-2023  учебный год</w:t>
      </w:r>
    </w:p>
    <w:p w:rsidR="002F5955" w:rsidRPr="00A859F1" w:rsidRDefault="00E106B2">
      <w:pPr>
        <w:autoSpaceDE w:val="0"/>
        <w:autoSpaceDN w:val="0"/>
        <w:spacing w:before="2112" w:after="0" w:line="230" w:lineRule="auto"/>
        <w:ind w:right="20"/>
        <w:jc w:val="right"/>
        <w:rPr>
          <w:lang w:val="ru-RU"/>
        </w:rPr>
      </w:pPr>
      <w:r w:rsidRPr="00A859F1">
        <w:rPr>
          <w:rFonts w:ascii="Times New Roman" w:eastAsia="Times New Roman" w:hAnsi="Times New Roman"/>
          <w:color w:val="000000"/>
          <w:sz w:val="24"/>
          <w:lang w:val="ru-RU"/>
        </w:rPr>
        <w:t>Составитель: Икрянникова Любовь Александровна</w:t>
      </w:r>
    </w:p>
    <w:p w:rsidR="002F5955" w:rsidRPr="00A859F1" w:rsidRDefault="00E106B2">
      <w:pPr>
        <w:autoSpaceDE w:val="0"/>
        <w:autoSpaceDN w:val="0"/>
        <w:spacing w:before="70" w:after="0" w:line="230" w:lineRule="auto"/>
        <w:ind w:right="24"/>
        <w:jc w:val="right"/>
        <w:rPr>
          <w:lang w:val="ru-RU"/>
        </w:rPr>
      </w:pPr>
      <w:r w:rsidRPr="00A859F1">
        <w:rPr>
          <w:rFonts w:ascii="Times New Roman" w:eastAsia="Times New Roman" w:hAnsi="Times New Roman"/>
          <w:color w:val="000000"/>
          <w:sz w:val="24"/>
          <w:lang w:val="ru-RU"/>
        </w:rPr>
        <w:t>учитель начальных классов</w:t>
      </w:r>
    </w:p>
    <w:p w:rsidR="002F5955" w:rsidRPr="00A859F1" w:rsidRDefault="00E106B2">
      <w:pPr>
        <w:autoSpaceDE w:val="0"/>
        <w:autoSpaceDN w:val="0"/>
        <w:spacing w:before="2830" w:after="0" w:line="230" w:lineRule="auto"/>
        <w:ind w:right="3978"/>
        <w:jc w:val="right"/>
        <w:rPr>
          <w:lang w:val="ru-RU"/>
        </w:rPr>
      </w:pPr>
      <w:r w:rsidRPr="00A859F1">
        <w:rPr>
          <w:rFonts w:ascii="Times New Roman" w:eastAsia="Times New Roman" w:hAnsi="Times New Roman"/>
          <w:color w:val="000000"/>
          <w:sz w:val="24"/>
          <w:lang w:val="ru-RU"/>
        </w:rPr>
        <w:t>х. Севостьянов 2022</w:t>
      </w:r>
    </w:p>
    <w:p w:rsidR="002F5955" w:rsidRPr="00A859F1" w:rsidRDefault="002F5955">
      <w:pPr>
        <w:rPr>
          <w:lang w:val="ru-RU"/>
        </w:rPr>
        <w:sectPr w:rsidR="002F5955" w:rsidRPr="00A859F1">
          <w:pgSz w:w="11900" w:h="16840"/>
          <w:pgMar w:top="298" w:right="876" w:bottom="296" w:left="738" w:header="720" w:footer="720" w:gutter="0"/>
          <w:cols w:space="720" w:equalWidth="0">
            <w:col w:w="10286" w:space="0"/>
          </w:cols>
          <w:docGrid w:linePitch="360"/>
        </w:sectPr>
      </w:pPr>
    </w:p>
    <w:p w:rsidR="002F5955" w:rsidRPr="00A859F1" w:rsidRDefault="00E106B2">
      <w:pPr>
        <w:autoSpaceDE w:val="0"/>
        <w:autoSpaceDN w:val="0"/>
        <w:spacing w:after="0" w:line="230" w:lineRule="auto"/>
        <w:rPr>
          <w:lang w:val="ru-RU"/>
        </w:rPr>
      </w:pPr>
      <w:r w:rsidRPr="00A859F1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>ПОЯСНИТЕЛЬНАЯ ЗАПИСКА</w:t>
      </w:r>
    </w:p>
    <w:p w:rsidR="002F5955" w:rsidRPr="00E106B2" w:rsidRDefault="00E106B2">
      <w:pPr>
        <w:autoSpaceDE w:val="0"/>
        <w:autoSpaceDN w:val="0"/>
        <w:spacing w:before="346" w:after="0" w:line="278" w:lineRule="auto"/>
        <w:ind w:firstLine="180"/>
        <w:rPr>
          <w:lang w:val="ru-RU"/>
        </w:rPr>
      </w:pP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учебного предмета «Русский язык» для обучающихся 1 классов на уровне начального общего образования составлена на основе Требований к результатам освоения программы началь​ного общего образования Федерального государственного обра​зовательного стандарта начального общего образования (да​лее — ФГОС НОО), а также ориентирована на целевые приори​</w:t>
      </w:r>
      <w:r w:rsidRPr="00E106B2">
        <w:rPr>
          <w:rFonts w:ascii="DejaVu Serif" w:eastAsia="DejaVu Serif" w:hAnsi="DejaVu Serif"/>
          <w:color w:val="000000"/>
          <w:sz w:val="24"/>
          <w:lang w:val="ru-RU"/>
        </w:rPr>
        <w:t>‐</w:t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теты, сформулированные в Примерной программе воспитания.</w:t>
      </w:r>
    </w:p>
    <w:p w:rsidR="002F5955" w:rsidRPr="00E106B2" w:rsidRDefault="00E106B2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E106B2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"РУССКИЙ ЯЗЫК"</w:t>
      </w:r>
    </w:p>
    <w:p w:rsidR="002F5955" w:rsidRPr="00E106B2" w:rsidRDefault="00E106B2">
      <w:pPr>
        <w:autoSpaceDE w:val="0"/>
        <w:autoSpaceDN w:val="0"/>
        <w:spacing w:before="192" w:after="0" w:line="290" w:lineRule="auto"/>
        <w:ind w:firstLine="180"/>
        <w:rPr>
          <w:lang w:val="ru-RU"/>
        </w:rPr>
      </w:pP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 xml:space="preserve">Русский язык является основой всего процесса обучения в на​чальной школе, успехи в его изучении во многом определяют результаты обучающихся по другим предметам. Русский язык как средство познания действительности обеспечивает развитие интеллектуальных и творческих способностей младших школьников, формирует умения извлекать и анализировать информацию из различных текстов, навыки самостоятельной учебной деятельности. Предмет «Русский язык» обладает </w:t>
      </w:r>
      <w:r w:rsidRPr="00E106B2">
        <w:rPr>
          <w:lang w:val="ru-RU"/>
        </w:rPr>
        <w:br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значительным потенциа​лом в развитии функциональной грамотности младших школь​ников, особенно таких её компонентов, как языковая, комму​никативная, читательская, общекультурная и социальная гра​мотность. 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различ​ных сферах и ситуациях общения способствуют успешной соци​ализации младшего школьника. Русский язык, выполняя свои базовые функции общения и выражения мысли, обеспечивает межличностное и социальное взаимодействие, участвует в фор​мировании самосознания и мировоззрения личности, является важнейшим средством хранения и передачи информации, куль​турных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адек​ватного самовыражения взглядов, мыслей, чувств, проявления себя в различных жизненно важных для человека областях. Изучение русского языка обладает огромным потенциалом присвоения традиционных социокультурных и духовно​нрав​ственных ценностей, принятых в обществе правил и норм пове​дения, в том числе речевого, что способствует формированию внутренней позиции личности. Личностные достижения младшего школьника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результата​ми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Достижение этих личност​ных результатов —длительный процесс, разворачивающийся на протяжении изучения содержания предмета.</w:t>
      </w:r>
    </w:p>
    <w:p w:rsidR="002F5955" w:rsidRPr="00E106B2" w:rsidRDefault="00E106B2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 xml:space="preserve">Центральной идеей конструирования содержания и планиру​емых результатов обучения является признание равной значимости работы по изучению системы языка и работы по совер​шенствованию речи младших школьников. Языковой материал призван сформировать первоначальные </w:t>
      </w:r>
      <w:r w:rsidRPr="00E106B2">
        <w:rPr>
          <w:lang w:val="ru-RU"/>
        </w:rPr>
        <w:br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представления о струк​туре русского языка, способствовать усвоению норм русского литературного языка, орфографических и пунктуационных правил. Развитие устной и письменной речи младших школь​ников направлено на решение практической задачи развития всех видов речевой деятельности, отработку навыков использо​вания усвоенных норм русского литературного языка, речевых норм и правил речевого этикета в процессе устного и письмен​ного общения. Ряд задач по </w:t>
      </w:r>
      <w:r w:rsidRPr="00E106B2">
        <w:rPr>
          <w:lang w:val="ru-RU"/>
        </w:rPr>
        <w:br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совершенствованию речевой дея​тельности решаются совместно с учебным предметом «Литературное чтение».</w:t>
      </w:r>
    </w:p>
    <w:p w:rsidR="002F5955" w:rsidRDefault="00E106B2">
      <w:pPr>
        <w:autoSpaceDE w:val="0"/>
        <w:autoSpaceDN w:val="0"/>
        <w:spacing w:before="70" w:after="0" w:line="230" w:lineRule="auto"/>
        <w:ind w:left="180"/>
        <w:rPr>
          <w:rFonts w:ascii="Times New Roman" w:eastAsia="Times New Roman" w:hAnsi="Times New Roman"/>
          <w:color w:val="000000"/>
          <w:sz w:val="24"/>
          <w:lang w:val="ru-RU"/>
        </w:rPr>
      </w:pP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 xml:space="preserve">Общее число часов, отведённых на изучение «Русского язы​ка», в 1 классе — 165 ч. </w:t>
      </w:r>
    </w:p>
    <w:p w:rsidR="00E106B2" w:rsidRPr="00E106B2" w:rsidRDefault="00E106B2" w:rsidP="00E106B2">
      <w:pPr>
        <w:autoSpaceDE w:val="0"/>
        <w:autoSpaceDN w:val="0"/>
        <w:spacing w:before="70" w:after="0" w:line="230" w:lineRule="auto"/>
        <w:rPr>
          <w:b/>
          <w:lang w:val="ru-RU"/>
        </w:rPr>
      </w:pPr>
      <w:r w:rsidRPr="00E106B2">
        <w:rPr>
          <w:b/>
          <w:lang w:val="ru-RU"/>
        </w:rPr>
        <w:t>Формы учёта рабочей программы воспитания в рабочей программе по русскому языку</w:t>
      </w:r>
    </w:p>
    <w:p w:rsidR="00E106B2" w:rsidRPr="00E106B2" w:rsidRDefault="00E106B2" w:rsidP="00E106B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106B2">
        <w:rPr>
          <w:lang w:val="ru-RU"/>
        </w:rPr>
        <w:t xml:space="preserve">Рабочая программа воспитания </w:t>
      </w:r>
      <w:r>
        <w:rPr>
          <w:lang w:val="ru-RU"/>
        </w:rPr>
        <w:t xml:space="preserve">МБОУ Россошанской ООШ </w:t>
      </w:r>
      <w:r w:rsidRPr="00E106B2">
        <w:rPr>
          <w:lang w:val="ru-RU"/>
        </w:rPr>
        <w:t>реализуется в том числе и через использование воспитательного потенциала уроков русского языка. Эта работа осуществляется в следующих формах:</w:t>
      </w:r>
    </w:p>
    <w:p w:rsidR="00E106B2" w:rsidRPr="00E106B2" w:rsidRDefault="00E106B2" w:rsidP="00E106B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>
        <w:rPr>
          <w:lang w:val="ru-RU"/>
        </w:rPr>
        <w:lastRenderedPageBreak/>
        <w:t>-</w:t>
      </w:r>
      <w:r w:rsidRPr="00E106B2">
        <w:rPr>
          <w:lang w:val="ru-RU"/>
        </w:rPr>
        <w:t xml:space="preserve"> 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</w:t>
      </w:r>
    </w:p>
    <w:p w:rsidR="00E106B2" w:rsidRPr="00E106B2" w:rsidRDefault="00E106B2" w:rsidP="00E106B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>
        <w:rPr>
          <w:lang w:val="ru-RU"/>
        </w:rPr>
        <w:t xml:space="preserve">- </w:t>
      </w:r>
      <w:r w:rsidRPr="00E106B2">
        <w:rPr>
          <w:lang w:val="ru-RU"/>
        </w:rPr>
        <w:t>Привлечение внимания обучающихся к ценностному аспекту изучаемых на уроках предметов, явлений, событий через:</w:t>
      </w:r>
    </w:p>
    <w:p w:rsidR="00E106B2" w:rsidRPr="00E106B2" w:rsidRDefault="00E106B2" w:rsidP="00E106B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106B2">
        <w:rPr>
          <w:lang w:val="ru-RU"/>
        </w:rPr>
        <w:t>— обращение внимания на ярких деятелей культуры, связанных с изучаемыми в данный момент темами, на тот вклад, который они внесли в развитие нашей страны и мира, на достойные подражания примеры их жизни, на мотивы их поступков.</w:t>
      </w:r>
    </w:p>
    <w:p w:rsidR="00E106B2" w:rsidRPr="00E106B2" w:rsidRDefault="00E106B2" w:rsidP="00E106B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>
        <w:rPr>
          <w:lang w:val="ru-RU"/>
        </w:rPr>
        <w:t xml:space="preserve">- </w:t>
      </w:r>
      <w:r w:rsidRPr="00E106B2">
        <w:rPr>
          <w:lang w:val="ru-RU"/>
        </w:rPr>
        <w:t xml:space="preserve"> Использование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социокультурных ценностей через подбор соответствующих текстов для чтения, проблемных ситуаций для обсуждения в классе.</w:t>
      </w:r>
    </w:p>
    <w:p w:rsidR="00E106B2" w:rsidRPr="00E106B2" w:rsidRDefault="00E106B2" w:rsidP="00E106B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>
        <w:rPr>
          <w:lang w:val="ru-RU"/>
        </w:rPr>
        <w:t xml:space="preserve">- </w:t>
      </w:r>
      <w:r w:rsidRPr="00E106B2">
        <w:rPr>
          <w:lang w:val="ru-RU"/>
        </w:rPr>
        <w:t xml:space="preserve"> Инициирование обсуждений, высказываний своего мнения, выработки своего личностного отношения к изучаемым событиям, явлениям, лицам, произведениям художественной литературы и искусства.</w:t>
      </w:r>
    </w:p>
    <w:p w:rsidR="00E106B2" w:rsidRPr="00E106B2" w:rsidRDefault="00E106B2" w:rsidP="00E106B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>
        <w:rPr>
          <w:lang w:val="ru-RU"/>
        </w:rPr>
        <w:t xml:space="preserve">- </w:t>
      </w:r>
      <w:r w:rsidRPr="00E106B2">
        <w:rPr>
          <w:lang w:val="ru-RU"/>
        </w:rPr>
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урока.</w:t>
      </w:r>
    </w:p>
    <w:p w:rsidR="00E106B2" w:rsidRPr="00E106B2" w:rsidRDefault="00E106B2" w:rsidP="00E106B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>
        <w:rPr>
          <w:lang w:val="ru-RU"/>
        </w:rPr>
        <w:t xml:space="preserve">- </w:t>
      </w:r>
      <w:r w:rsidRPr="00E106B2">
        <w:rPr>
          <w:lang w:val="ru-RU"/>
        </w:rPr>
        <w:t>Применение на уроке интерактивных форм работы, стимулирующих познавательную мотивацию обучающихся.</w:t>
      </w:r>
    </w:p>
    <w:p w:rsidR="00E106B2" w:rsidRPr="00E106B2" w:rsidRDefault="00E106B2" w:rsidP="00E106B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>
        <w:rPr>
          <w:lang w:val="ru-RU"/>
        </w:rPr>
        <w:t xml:space="preserve">- </w:t>
      </w:r>
      <w:r w:rsidRPr="00E106B2">
        <w:rPr>
          <w:lang w:val="ru-RU"/>
        </w:rPr>
        <w:t>Применение групповой работы или работы в парах, которые способствуют развитию навыков командной работы и взаимодействию с другими обучающимися.</w:t>
      </w:r>
    </w:p>
    <w:p w:rsidR="00E106B2" w:rsidRPr="00E106B2" w:rsidRDefault="00E106B2" w:rsidP="00E106B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>
        <w:rPr>
          <w:lang w:val="ru-RU"/>
        </w:rPr>
        <w:t xml:space="preserve">- </w:t>
      </w:r>
      <w:r w:rsidRPr="00E106B2">
        <w:rPr>
          <w:lang w:val="ru-RU"/>
        </w:rPr>
        <w:t xml:space="preserve"> Выбор и использование на уроках методов, методик, технологий , оказывающих воспитательное воздействие на личность в соответствии с воспитательным идеалом, целью и задачами воспитания.</w:t>
      </w:r>
    </w:p>
    <w:p w:rsidR="00E106B2" w:rsidRPr="00E106B2" w:rsidRDefault="00E106B2" w:rsidP="00E106B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>
        <w:rPr>
          <w:lang w:val="ru-RU"/>
        </w:rPr>
        <w:t xml:space="preserve">- </w:t>
      </w:r>
      <w:r w:rsidRPr="00E106B2">
        <w:rPr>
          <w:lang w:val="ru-RU"/>
        </w:rPr>
        <w:t xml:space="preserve"> Инициирование и поддержка исследовательской деятельности школьников в форме включения в урок различных исследовательских заданий, что дает возможность обучающимся приобрести навыки самостоятельного решения теоретической проблемы, генерирования и оформления собственных гипотез, уважительного отношения к чужим идеям, публичного выступления, аргументирования и отстаивания своей точки зрения.</w:t>
      </w:r>
    </w:p>
    <w:p w:rsidR="00E106B2" w:rsidRPr="00E106B2" w:rsidRDefault="00E106B2" w:rsidP="00E106B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>
        <w:rPr>
          <w:lang w:val="ru-RU"/>
        </w:rPr>
        <w:t xml:space="preserve">- </w:t>
      </w:r>
      <w:r w:rsidRPr="00E106B2">
        <w:rPr>
          <w:lang w:val="ru-RU"/>
        </w:rPr>
        <w:t>Установление уважительных, доверительных, неформальных отношений между учителем и учениками, создание на уроках эмоционально-комфортной среды.</w:t>
      </w:r>
    </w:p>
    <w:p w:rsidR="002F5955" w:rsidRPr="00E106B2" w:rsidRDefault="00E106B2" w:rsidP="00E106B2">
      <w:pPr>
        <w:autoSpaceDE w:val="0"/>
        <w:autoSpaceDN w:val="0"/>
        <w:spacing w:before="430" w:after="0" w:line="230" w:lineRule="auto"/>
        <w:ind w:left="180"/>
        <w:rPr>
          <w:lang w:val="ru-RU"/>
        </w:rPr>
        <w:sectPr w:rsidR="002F5955" w:rsidRPr="00E106B2">
          <w:pgSz w:w="11900" w:h="16840"/>
          <w:pgMar w:top="436" w:right="650" w:bottom="356" w:left="666" w:header="720" w:footer="720" w:gutter="0"/>
          <w:cols w:space="720" w:equalWidth="0">
            <w:col w:w="10584" w:space="0"/>
          </w:cols>
          <w:docGrid w:linePitch="360"/>
        </w:sectPr>
      </w:pPr>
      <w:r w:rsidRPr="00E106B2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"РУССКИЙ ЯЗЫК"</w:t>
      </w:r>
    </w:p>
    <w:p w:rsidR="002F5955" w:rsidRPr="00E106B2" w:rsidRDefault="00E106B2" w:rsidP="00E106B2">
      <w:pPr>
        <w:autoSpaceDE w:val="0"/>
        <w:autoSpaceDN w:val="0"/>
        <w:spacing w:after="0"/>
        <w:ind w:right="144"/>
        <w:rPr>
          <w:lang w:val="ru-RU"/>
        </w:rPr>
      </w:pP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В начальной школе изучение русского языка имеет особое значение в развитии младшего школьника. Приобретённые им знания, опыт выполнения предметных и универсальных дей​ствий на материале русского языка станут фундаментом обучения в основном звене школы, а также будут востребованы в жизни.</w:t>
      </w:r>
    </w:p>
    <w:p w:rsidR="002F5955" w:rsidRPr="00E106B2" w:rsidRDefault="00E106B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106B2">
        <w:rPr>
          <w:rFonts w:ascii="Times New Roman" w:eastAsia="Times New Roman" w:hAnsi="Times New Roman"/>
          <w:b/>
          <w:color w:val="000000"/>
          <w:sz w:val="24"/>
          <w:lang w:val="ru-RU"/>
        </w:rPr>
        <w:t>Изучение русского языка в начальной школе направлено на достижение следующих целей:</w:t>
      </w:r>
    </w:p>
    <w:p w:rsidR="002F5955" w:rsidRPr="00E106B2" w:rsidRDefault="00E106B2">
      <w:pPr>
        <w:autoSpaceDE w:val="0"/>
        <w:autoSpaceDN w:val="0"/>
        <w:spacing w:before="178" w:after="0" w:line="281" w:lineRule="auto"/>
        <w:ind w:left="420"/>
        <w:rPr>
          <w:lang w:val="ru-RU"/>
        </w:rPr>
      </w:pP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приобретение младшими школьниками первоначальных представлений о многообразии языков и культур на территории Российской Федерации, о языке как одной из главных духов​но​</w:t>
      </w:r>
      <w:r w:rsidRPr="00E106B2">
        <w:rPr>
          <w:rFonts w:ascii="DejaVu Serif" w:eastAsia="DejaVu Serif" w:hAnsi="DejaVu Serif"/>
          <w:color w:val="000000"/>
          <w:sz w:val="24"/>
          <w:lang w:val="ru-RU"/>
        </w:rPr>
        <w:t>‐</w:t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нравственных ценностей народа; понимание роли языка как основного средства общения; осознание значения русского язы​ка как государственного языка Российской Федерации; пони​</w:t>
      </w:r>
      <w:r w:rsidRPr="00E106B2">
        <w:rPr>
          <w:rFonts w:ascii="DejaVu Serif" w:eastAsia="DejaVu Serif" w:hAnsi="DejaVu Serif"/>
          <w:color w:val="000000"/>
          <w:sz w:val="24"/>
          <w:lang w:val="ru-RU"/>
        </w:rPr>
        <w:t>‐</w:t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мание роли русского языка как языка межнационального об​щения; осознание правильной устной и письменной речи как показателя общей культуры человека;</w:t>
      </w:r>
    </w:p>
    <w:p w:rsidR="002F5955" w:rsidRPr="00E106B2" w:rsidRDefault="00E106B2">
      <w:pPr>
        <w:autoSpaceDE w:val="0"/>
        <w:autoSpaceDN w:val="0"/>
        <w:spacing w:before="192" w:after="0" w:line="271" w:lineRule="auto"/>
        <w:ind w:left="420" w:right="1152"/>
        <w:rPr>
          <w:lang w:val="ru-RU"/>
        </w:rPr>
      </w:pP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овладение основными видами речевой деятельности на ос​нове первоначальных представлений о нормах современного русского литературного языка: аудированием, говорением, чте​нием, письмом;</w:t>
      </w:r>
    </w:p>
    <w:p w:rsidR="002F5955" w:rsidRPr="00E106B2" w:rsidRDefault="00E106B2">
      <w:pPr>
        <w:autoSpaceDE w:val="0"/>
        <w:autoSpaceDN w:val="0"/>
        <w:spacing w:before="190" w:after="0" w:line="281" w:lineRule="auto"/>
        <w:ind w:left="420"/>
        <w:rPr>
          <w:lang w:val="ru-RU"/>
        </w:rPr>
      </w:pP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овладение первоначальными научными представлениями о системе русского языка: </w:t>
      </w:r>
      <w:r w:rsidRPr="00E106B2">
        <w:rPr>
          <w:lang w:val="ru-RU"/>
        </w:rPr>
        <w:br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фонетике, графике, лексике, морфе​мике, морфологии и синтаксисе; об основных единицах языка, их признаках и особенностях употребления в речи; использова​ние в речевой деятельности норм современного русского литера​турного языка (орфоэпических, лексических, грамматических, орфографических, пунктуационных) и речевого этикета;</w:t>
      </w:r>
    </w:p>
    <w:p w:rsidR="002F5955" w:rsidRPr="00E106B2" w:rsidRDefault="00E106B2">
      <w:pPr>
        <w:autoSpaceDE w:val="0"/>
        <w:autoSpaceDN w:val="0"/>
        <w:spacing w:before="190" w:after="0" w:line="262" w:lineRule="auto"/>
        <w:ind w:left="420" w:right="1008"/>
        <w:rPr>
          <w:lang w:val="ru-RU"/>
        </w:rPr>
      </w:pP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2F5955" w:rsidRPr="00E106B2" w:rsidRDefault="002F5955">
      <w:pPr>
        <w:rPr>
          <w:lang w:val="ru-RU"/>
        </w:rPr>
        <w:sectPr w:rsidR="002F5955" w:rsidRPr="00E106B2">
          <w:pgSz w:w="11900" w:h="16840"/>
          <w:pgMar w:top="310" w:right="742" w:bottom="1440" w:left="666" w:header="720" w:footer="720" w:gutter="0"/>
          <w:cols w:space="720" w:equalWidth="0">
            <w:col w:w="10492" w:space="0"/>
          </w:cols>
          <w:docGrid w:linePitch="360"/>
        </w:sectPr>
      </w:pPr>
    </w:p>
    <w:p w:rsidR="002F5955" w:rsidRPr="00E106B2" w:rsidRDefault="002F5955">
      <w:pPr>
        <w:autoSpaceDE w:val="0"/>
        <w:autoSpaceDN w:val="0"/>
        <w:spacing w:after="78" w:line="220" w:lineRule="exact"/>
        <w:rPr>
          <w:lang w:val="ru-RU"/>
        </w:rPr>
      </w:pPr>
    </w:p>
    <w:p w:rsidR="002F5955" w:rsidRPr="00E106B2" w:rsidRDefault="00E106B2">
      <w:pPr>
        <w:autoSpaceDE w:val="0"/>
        <w:autoSpaceDN w:val="0"/>
        <w:spacing w:after="0" w:line="230" w:lineRule="auto"/>
        <w:rPr>
          <w:lang w:val="ru-RU"/>
        </w:rPr>
      </w:pPr>
      <w:r w:rsidRPr="00E106B2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2F5955" w:rsidRPr="00E106B2" w:rsidRDefault="00E106B2">
      <w:pPr>
        <w:autoSpaceDE w:val="0"/>
        <w:autoSpaceDN w:val="0"/>
        <w:spacing w:before="346" w:after="0" w:line="230" w:lineRule="auto"/>
        <w:ind w:left="180"/>
        <w:rPr>
          <w:lang w:val="ru-RU"/>
        </w:rPr>
      </w:pPr>
      <w:r w:rsidRPr="00E106B2">
        <w:rPr>
          <w:rFonts w:ascii="Times New Roman" w:eastAsia="Times New Roman" w:hAnsi="Times New Roman"/>
          <w:b/>
          <w:color w:val="000000"/>
          <w:sz w:val="24"/>
          <w:lang w:val="ru-RU"/>
        </w:rPr>
        <w:t>Обучение грамоте</w:t>
      </w:r>
    </w:p>
    <w:p w:rsidR="002F5955" w:rsidRPr="00E106B2" w:rsidRDefault="00E106B2">
      <w:pPr>
        <w:tabs>
          <w:tab w:val="left" w:pos="180"/>
        </w:tabs>
        <w:autoSpaceDE w:val="0"/>
        <w:autoSpaceDN w:val="0"/>
        <w:spacing w:before="190" w:after="0"/>
        <w:ind w:right="144"/>
        <w:rPr>
          <w:lang w:val="ru-RU"/>
        </w:rPr>
      </w:pP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Развитие речи 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Составление небольших рассказов повествовательного харак​тера по серии сюжетных картинок, материалам собственных игр, занятий, наблюдений. Понимание текста при его прослушивании и при самостоя​тельном чтении вслух.</w:t>
      </w:r>
    </w:p>
    <w:p w:rsidR="002F5955" w:rsidRPr="00E106B2" w:rsidRDefault="00E106B2">
      <w:pPr>
        <w:tabs>
          <w:tab w:val="left" w:pos="180"/>
        </w:tabs>
        <w:autoSpaceDE w:val="0"/>
        <w:autoSpaceDN w:val="0"/>
        <w:spacing w:before="190" w:after="0" w:line="271" w:lineRule="auto"/>
        <w:ind w:right="144"/>
        <w:rPr>
          <w:lang w:val="ru-RU"/>
        </w:rPr>
      </w:pP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Слово и предложение 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Различение слова и предложения. Работа с предложением: выделение слов, изменение их порядка. Восприятие слова как объекта изучения, материала для анализа. Наблюдение над значением слова.</w:t>
      </w:r>
    </w:p>
    <w:p w:rsidR="002F5955" w:rsidRPr="00E106B2" w:rsidRDefault="00E106B2">
      <w:pPr>
        <w:tabs>
          <w:tab w:val="left" w:pos="180"/>
        </w:tabs>
        <w:autoSpaceDE w:val="0"/>
        <w:autoSpaceDN w:val="0"/>
        <w:spacing w:before="192" w:after="0" w:line="286" w:lineRule="auto"/>
        <w:rPr>
          <w:lang w:val="ru-RU"/>
        </w:rPr>
      </w:pP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Фонетика 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Звуки речи. Единство звукового состава слова и его значения. Установление последовательности звуков в слове и  количе​ства звуков. Сопоставление слов, различающихся одним или несколькими звуками. Звуковой анализ слова, работа со звуко​выми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Количе​ство слогов в слове. Ударный слог.</w:t>
      </w:r>
    </w:p>
    <w:p w:rsidR="002F5955" w:rsidRPr="00E106B2" w:rsidRDefault="00E106B2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Графика 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Различение звука и буквы: буква как знак звука. Слоговой принцип русской графики. Буквы гласных как показатель твёр​дости — мягкости согласных звуков. Функции букв е, ё, ю, я. Мягкий знак как показатель мягкости предшествующего со​ гласного звука в конце слова. Последовательность букв в русском алфавите.</w:t>
      </w:r>
    </w:p>
    <w:p w:rsidR="002F5955" w:rsidRPr="00E106B2" w:rsidRDefault="00E106B2">
      <w:pPr>
        <w:tabs>
          <w:tab w:val="left" w:pos="180"/>
        </w:tabs>
        <w:autoSpaceDE w:val="0"/>
        <w:autoSpaceDN w:val="0"/>
        <w:spacing w:before="190" w:after="0" w:line="283" w:lineRule="auto"/>
        <w:rPr>
          <w:lang w:val="ru-RU"/>
        </w:rPr>
      </w:pP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Чтение 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 xml:space="preserve">Слоговое чтение (ориентация на букву, обозначающую глас​ный звук).  Плавное слоговое чтение и чтение целыми словами со скоростью, соответствующей индивидуальному темпу. Чте​ние с </w:t>
      </w:r>
      <w:r w:rsidRPr="00E106B2">
        <w:rPr>
          <w:lang w:val="ru-RU"/>
        </w:rPr>
        <w:br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 xml:space="preserve">интонациями и паузами в соответствии со знаками препи​нания. Осознанное чтение слов, </w:t>
      </w:r>
      <w:r w:rsidRPr="00E106B2">
        <w:rPr>
          <w:lang w:val="ru-RU"/>
        </w:rPr>
        <w:br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словосочетаний, предложений. Выразительное чтение на материале небольших прозаических текстов и стихотворений. Орфоэпическое чтение (при переходе к чтению целыми слова​ми). Орфографическое чтение (проговаривание) как средство самоконтроля при письме под диктовку и при списывании.</w:t>
      </w:r>
    </w:p>
    <w:p w:rsidR="002F5955" w:rsidRPr="00E106B2" w:rsidRDefault="00E106B2">
      <w:pPr>
        <w:tabs>
          <w:tab w:val="left" w:pos="180"/>
        </w:tabs>
        <w:autoSpaceDE w:val="0"/>
        <w:autoSpaceDN w:val="0"/>
        <w:spacing w:before="192" w:after="0" w:line="286" w:lineRule="auto"/>
        <w:ind w:right="144"/>
        <w:rPr>
          <w:lang w:val="ru-RU"/>
        </w:rPr>
      </w:pP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Письмо 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Ориентация на пространстве листа в тетради и на простран​стве классной доски. Гигиенические требования, которые необ​ходимо соблюдать во время письма.Начертание письменных прописных и строчных букв. Пись​мо букв, буквосочетаний, слогов, слов, предложений с соблюде​нием </w:t>
      </w:r>
      <w:r w:rsidRPr="00E106B2">
        <w:rPr>
          <w:lang w:val="ru-RU"/>
        </w:rPr>
        <w:br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гигиенических норм. Письмо разборчивым, аккуратным почерком. Письмо под диктовку слов и предложений, написа​ние которых не расходится с их произношением. Приёмы и последовательность правильного списывания текста. Функция небуквенных графических средств: пробела между словами, знака переноса.</w:t>
      </w:r>
    </w:p>
    <w:p w:rsidR="002F5955" w:rsidRPr="00E106B2" w:rsidRDefault="00E106B2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Орфография и пунктуация 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Правила правописания и их применение: раздельное написа​ние слов; обозначение гласных после шипящих в сочетаниях жи, ши (в положении под ударением), ча, ща, чу, щу; пропис​ная буква в начале предложения, в именах собственных (имена людей, клички животных); перенос слов по слогам без стечения согласных; знаки препинания в конце предложения.</w:t>
      </w:r>
    </w:p>
    <w:p w:rsidR="002F5955" w:rsidRPr="00E106B2" w:rsidRDefault="00E106B2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E106B2">
        <w:rPr>
          <w:rFonts w:ascii="Times New Roman" w:eastAsia="Times New Roman" w:hAnsi="Times New Roman"/>
          <w:b/>
          <w:color w:val="0F0F50"/>
          <w:sz w:val="24"/>
          <w:lang w:val="ru-RU"/>
        </w:rPr>
        <w:t>СИСТЕМАТИЧЕСКИЙ КУРС</w:t>
      </w:r>
    </w:p>
    <w:p w:rsidR="002F5955" w:rsidRPr="00E106B2" w:rsidRDefault="002F5955">
      <w:pPr>
        <w:rPr>
          <w:lang w:val="ru-RU"/>
        </w:rPr>
        <w:sectPr w:rsidR="002F5955" w:rsidRPr="00E106B2">
          <w:pgSz w:w="11900" w:h="16840"/>
          <w:pgMar w:top="298" w:right="650" w:bottom="31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F5955" w:rsidRPr="00E106B2" w:rsidRDefault="002F5955">
      <w:pPr>
        <w:autoSpaceDE w:val="0"/>
        <w:autoSpaceDN w:val="0"/>
        <w:spacing w:after="72" w:line="220" w:lineRule="exact"/>
        <w:rPr>
          <w:lang w:val="ru-RU"/>
        </w:rPr>
      </w:pPr>
    </w:p>
    <w:p w:rsidR="002F5955" w:rsidRPr="00E106B2" w:rsidRDefault="00E106B2">
      <w:pPr>
        <w:autoSpaceDE w:val="0"/>
        <w:autoSpaceDN w:val="0"/>
        <w:spacing w:after="0" w:line="262" w:lineRule="auto"/>
        <w:ind w:left="180" w:right="2016"/>
        <w:rPr>
          <w:lang w:val="ru-RU"/>
        </w:rPr>
      </w:pPr>
      <w:r w:rsidRPr="00E106B2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Общие сведения о языке </w:t>
      </w:r>
      <w:r w:rsidRPr="00E106B2">
        <w:rPr>
          <w:lang w:val="ru-RU"/>
        </w:rPr>
        <w:br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Язык как основное средство человеческого общения.  Цели и ситуации общения.</w:t>
      </w:r>
    </w:p>
    <w:p w:rsidR="002F5955" w:rsidRPr="00E106B2" w:rsidRDefault="00E106B2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Фонетика 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Звуки речи. Гласные и согласные звуки, их различение. Уда​рение в слове. Гласные ударные и безударные. Твёрдые и мяг​кие согласные звуки, их различение. Звонкие и глухие соглас​ные звуки, их различение. Согласный звук [й’] и гласный звук [и]. Шипящие [ж], [ш], [ч’], [щ’]. Слог. Количество слогов в слове. Ударный слог. Деление слов на слоги (простые случаи, без стечения согласных).</w:t>
      </w:r>
    </w:p>
    <w:p w:rsidR="002F5955" w:rsidRPr="00E106B2" w:rsidRDefault="00E106B2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Графика 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 xml:space="preserve"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 Установление соотношения звукового и буквенного состава слова в словах типа стол, конь. Небуквенные графические средства: пробел между словами, знак переноса. Русский алфавит: правильное название букв, их последова​тельность. Использование алфавита для </w:t>
      </w:r>
      <w:r w:rsidRPr="00E106B2">
        <w:rPr>
          <w:lang w:val="ru-RU"/>
        </w:rPr>
        <w:br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упорядочения списка слов.</w:t>
      </w:r>
    </w:p>
    <w:p w:rsidR="002F5955" w:rsidRPr="00E106B2" w:rsidRDefault="00E106B2">
      <w:pPr>
        <w:tabs>
          <w:tab w:val="left" w:pos="180"/>
        </w:tabs>
        <w:autoSpaceDE w:val="0"/>
        <w:autoSpaceDN w:val="0"/>
        <w:spacing w:before="190" w:after="0"/>
        <w:rPr>
          <w:lang w:val="ru-RU"/>
        </w:rPr>
      </w:pP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Орфоэпия 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 xml:space="preserve">Произношение звуков и сочетаний звуков, ударение в словах в соответствии с нормами </w:t>
      </w:r>
      <w:r w:rsidRPr="00E106B2">
        <w:rPr>
          <w:lang w:val="ru-RU"/>
        </w:rPr>
        <w:br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современного русского литературного языка (на ограниченном перечне слов, отрабатываемом вучеб​</w:t>
      </w:r>
      <w:r w:rsidRPr="00E106B2">
        <w:rPr>
          <w:rFonts w:ascii="DejaVu Serif" w:eastAsia="DejaVu Serif" w:hAnsi="DejaVu Serif"/>
          <w:color w:val="000000"/>
          <w:sz w:val="24"/>
          <w:lang w:val="ru-RU"/>
        </w:rPr>
        <w:t>‐</w:t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нике).</w:t>
      </w:r>
    </w:p>
    <w:p w:rsidR="002F5955" w:rsidRPr="00E106B2" w:rsidRDefault="00E106B2">
      <w:pPr>
        <w:tabs>
          <w:tab w:val="left" w:pos="180"/>
        </w:tabs>
        <w:autoSpaceDE w:val="0"/>
        <w:autoSpaceDN w:val="0"/>
        <w:spacing w:before="190" w:after="0" w:line="271" w:lineRule="auto"/>
        <w:ind w:right="864"/>
        <w:rPr>
          <w:lang w:val="ru-RU"/>
        </w:rPr>
      </w:pP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Лексика 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Слово как единица языка (ознакомление). Слово как название предмета, признака предмета, действия предмета (ознакомление). Выявление слов, значение которых требует уточнения.</w:t>
      </w:r>
    </w:p>
    <w:p w:rsidR="002F5955" w:rsidRPr="00E106B2" w:rsidRDefault="00E106B2">
      <w:pPr>
        <w:tabs>
          <w:tab w:val="left" w:pos="180"/>
        </w:tabs>
        <w:autoSpaceDE w:val="0"/>
        <w:autoSpaceDN w:val="0"/>
        <w:spacing w:before="190" w:after="0" w:line="271" w:lineRule="auto"/>
        <w:rPr>
          <w:lang w:val="ru-RU"/>
        </w:rPr>
      </w:pP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Синтаксис 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Предложение как единица языка (ознакомление). Слово, предложение (наблюдение над сходством и различи​ем). Установление связи слов в предложении при помощи смыс​ловых вопросов.</w:t>
      </w:r>
    </w:p>
    <w:p w:rsidR="002F5955" w:rsidRPr="00E106B2" w:rsidRDefault="00E106B2">
      <w:pPr>
        <w:autoSpaceDE w:val="0"/>
        <w:autoSpaceDN w:val="0"/>
        <w:spacing w:before="70" w:after="0" w:line="230" w:lineRule="auto"/>
        <w:rPr>
          <w:lang w:val="ru-RU"/>
        </w:rPr>
      </w:pP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Восстановление деформированных предложений. Составле​ние предложений из набора форм слов.</w:t>
      </w:r>
    </w:p>
    <w:p w:rsidR="002F5955" w:rsidRPr="00E106B2" w:rsidRDefault="00E106B2">
      <w:pPr>
        <w:autoSpaceDE w:val="0"/>
        <w:autoSpaceDN w:val="0"/>
        <w:spacing w:before="190" w:after="0" w:line="262" w:lineRule="auto"/>
        <w:ind w:left="180" w:right="6048"/>
        <w:rPr>
          <w:lang w:val="ru-RU"/>
        </w:rPr>
      </w:pPr>
      <w:r w:rsidRPr="00E106B2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Орфография и пунктуация </w:t>
      </w:r>
      <w:r w:rsidRPr="00E106B2">
        <w:rPr>
          <w:lang w:val="ru-RU"/>
        </w:rPr>
        <w:br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Правила правописания и их применение:</w:t>
      </w:r>
    </w:p>
    <w:p w:rsidR="002F5955" w:rsidRPr="00E106B2" w:rsidRDefault="00E106B2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раздельное написание слов в предложении;</w:t>
      </w:r>
    </w:p>
    <w:p w:rsidR="002F5955" w:rsidRPr="00E106B2" w:rsidRDefault="00E106B2">
      <w:pPr>
        <w:autoSpaceDE w:val="0"/>
        <w:autoSpaceDN w:val="0"/>
        <w:spacing w:before="192" w:after="0" w:line="262" w:lineRule="auto"/>
        <w:ind w:left="420"/>
        <w:rPr>
          <w:lang w:val="ru-RU"/>
        </w:rPr>
      </w:pP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прописная буква в начале предложения и в именах собствен​ных: в именах и фамилиях людей, кличках животных;</w:t>
      </w:r>
    </w:p>
    <w:p w:rsidR="002F5955" w:rsidRPr="00E106B2" w:rsidRDefault="00E106B2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перенос слов (без учёта морфемного членения слова);</w:t>
      </w:r>
    </w:p>
    <w:p w:rsidR="002F5955" w:rsidRPr="00E106B2" w:rsidRDefault="00E106B2">
      <w:pPr>
        <w:autoSpaceDE w:val="0"/>
        <w:autoSpaceDN w:val="0"/>
        <w:spacing w:before="190" w:after="0" w:line="230" w:lineRule="auto"/>
        <w:jc w:val="center"/>
        <w:rPr>
          <w:lang w:val="ru-RU"/>
        </w:rPr>
      </w:pP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гласные после шипящих в сочетаниях жи, ши (в положении под ударением), ча, ща, чу, щу;</w:t>
      </w:r>
    </w:p>
    <w:p w:rsidR="002F5955" w:rsidRPr="00E106B2" w:rsidRDefault="00E106B2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сочетания чк, чн;</w:t>
      </w:r>
    </w:p>
    <w:p w:rsidR="002F5955" w:rsidRPr="00E106B2" w:rsidRDefault="00E106B2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слова с непроверяемыми гласными и согласными (перечень слов в орфографическом словаре учебника);</w:t>
      </w:r>
    </w:p>
    <w:p w:rsidR="002F5955" w:rsidRPr="00E106B2" w:rsidRDefault="00E106B2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знаки препинания в конце предложения: точка, вопроситель​ный и восклицательный знаки. Алгоритм списывания текста.</w:t>
      </w:r>
    </w:p>
    <w:p w:rsidR="002F5955" w:rsidRPr="00E106B2" w:rsidRDefault="00E106B2">
      <w:pPr>
        <w:tabs>
          <w:tab w:val="left" w:pos="180"/>
        </w:tabs>
        <w:autoSpaceDE w:val="0"/>
        <w:autoSpaceDN w:val="0"/>
        <w:spacing w:before="178" w:after="0" w:line="271" w:lineRule="auto"/>
        <w:ind w:right="576"/>
        <w:rPr>
          <w:lang w:val="ru-RU"/>
        </w:rPr>
      </w:pP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Развитие речи 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Речь как основная форма общения между людьми. Текст как единица речи (ознакомление). Ситуация общения: цель общения, с кем и где происходит об​щение. Ситуации устного общения</w:t>
      </w:r>
    </w:p>
    <w:p w:rsidR="002F5955" w:rsidRPr="00E106B2" w:rsidRDefault="002F5955">
      <w:pPr>
        <w:rPr>
          <w:lang w:val="ru-RU"/>
        </w:rPr>
        <w:sectPr w:rsidR="002F5955" w:rsidRPr="00E106B2">
          <w:pgSz w:w="11900" w:h="16840"/>
          <w:pgMar w:top="292" w:right="676" w:bottom="444" w:left="666" w:header="720" w:footer="720" w:gutter="0"/>
          <w:cols w:space="720" w:equalWidth="0">
            <w:col w:w="10558" w:space="0"/>
          </w:cols>
          <w:docGrid w:linePitch="360"/>
        </w:sectPr>
      </w:pPr>
    </w:p>
    <w:p w:rsidR="002F5955" w:rsidRPr="00E106B2" w:rsidRDefault="002F5955">
      <w:pPr>
        <w:autoSpaceDE w:val="0"/>
        <w:autoSpaceDN w:val="0"/>
        <w:spacing w:after="66" w:line="220" w:lineRule="exact"/>
        <w:rPr>
          <w:lang w:val="ru-RU"/>
        </w:rPr>
      </w:pPr>
    </w:p>
    <w:p w:rsidR="002F5955" w:rsidRPr="00E106B2" w:rsidRDefault="00E106B2">
      <w:pPr>
        <w:autoSpaceDE w:val="0"/>
        <w:autoSpaceDN w:val="0"/>
        <w:spacing w:after="0" w:line="271" w:lineRule="auto"/>
        <w:rPr>
          <w:lang w:val="ru-RU"/>
        </w:rPr>
      </w:pP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(чтение диалогов по ролям, просмотр видеоматериалов, прослушивание аудиозаписи). Нормы речевого этикета в ситуациях учебного и бытового об​щения (приветствие, прощание, извинение, благодарность, об​ращение с просьбой).</w:t>
      </w:r>
    </w:p>
    <w:p w:rsidR="002F5955" w:rsidRPr="00E106B2" w:rsidRDefault="002F5955">
      <w:pPr>
        <w:rPr>
          <w:lang w:val="ru-RU"/>
        </w:rPr>
        <w:sectPr w:rsidR="002F5955" w:rsidRPr="00E106B2">
          <w:pgSz w:w="11900" w:h="16840"/>
          <w:pgMar w:top="286" w:right="1238" w:bottom="1440" w:left="666" w:header="720" w:footer="720" w:gutter="0"/>
          <w:cols w:space="720" w:equalWidth="0">
            <w:col w:w="9996" w:space="0"/>
          </w:cols>
          <w:docGrid w:linePitch="360"/>
        </w:sectPr>
      </w:pPr>
    </w:p>
    <w:p w:rsidR="002F5955" w:rsidRPr="00E106B2" w:rsidRDefault="002F5955">
      <w:pPr>
        <w:autoSpaceDE w:val="0"/>
        <w:autoSpaceDN w:val="0"/>
        <w:spacing w:after="78" w:line="220" w:lineRule="exact"/>
        <w:rPr>
          <w:lang w:val="ru-RU"/>
        </w:rPr>
      </w:pPr>
    </w:p>
    <w:p w:rsidR="002F5955" w:rsidRPr="00E106B2" w:rsidRDefault="00E106B2">
      <w:pPr>
        <w:autoSpaceDE w:val="0"/>
        <w:autoSpaceDN w:val="0"/>
        <w:spacing w:after="0" w:line="230" w:lineRule="auto"/>
        <w:rPr>
          <w:lang w:val="ru-RU"/>
        </w:rPr>
      </w:pPr>
      <w:r w:rsidRPr="00E106B2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2F5955" w:rsidRPr="00E106B2" w:rsidRDefault="00E106B2">
      <w:pPr>
        <w:tabs>
          <w:tab w:val="left" w:pos="180"/>
        </w:tabs>
        <w:autoSpaceDE w:val="0"/>
        <w:autoSpaceDN w:val="0"/>
        <w:spacing w:before="346" w:after="0" w:line="262" w:lineRule="auto"/>
        <w:ind w:right="864"/>
        <w:rPr>
          <w:lang w:val="ru-RU"/>
        </w:rPr>
      </w:pP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Изучение русского языка в 1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2F5955" w:rsidRPr="00E106B2" w:rsidRDefault="00E106B2">
      <w:pPr>
        <w:autoSpaceDE w:val="0"/>
        <w:autoSpaceDN w:val="0"/>
        <w:spacing w:before="382" w:after="0" w:line="230" w:lineRule="auto"/>
        <w:rPr>
          <w:lang w:val="ru-RU"/>
        </w:rPr>
      </w:pPr>
      <w:r w:rsidRPr="00E106B2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2F5955" w:rsidRPr="00E106B2" w:rsidRDefault="00E106B2">
      <w:pPr>
        <w:tabs>
          <w:tab w:val="left" w:pos="180"/>
        </w:tabs>
        <w:autoSpaceDE w:val="0"/>
        <w:autoSpaceDN w:val="0"/>
        <w:spacing w:before="166" w:after="0" w:line="290" w:lineRule="auto"/>
        <w:rPr>
          <w:lang w:val="ru-RU"/>
        </w:rPr>
      </w:pP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«Русский язык» в начальной школе у обучающегося будут сформированы следующие личностные новообразования 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b/>
          <w:color w:val="000000"/>
          <w:sz w:val="24"/>
          <w:lang w:val="ru-RU"/>
        </w:rPr>
        <w:t>гражданско-патриотического воспитания: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становление ценностного отношения к своей Родине — России, в том числе через изучение русского языка, отражающего историю и культуру страны;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осознание своей этнокультурной и российской граждан​ской идентичности, понимание роли русского языка как государственного языка Российской Федерации и языка межнацио​нального общения народов России;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сопричастность к прошлому, настоящему и будущему сво​ей страны и родного края, в том числе через обсуждение ситуаций при работе с художественными произведениями;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уважение к своему и другим народам, формируемое в том числе на основе примеров из художественных произведений;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первоначальные представления о человеке как члене об​щества, о правах и ответственности, уважении и достоинстве человека, о нравственно​этических нормах поведения и прави​лах </w:t>
      </w:r>
      <w:r w:rsidRPr="00E106B2">
        <w:rPr>
          <w:lang w:val="ru-RU"/>
        </w:rPr>
        <w:br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 xml:space="preserve">межличностных отношений, в том числе отражённых в художественных произведениях; 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b/>
          <w:color w:val="000000"/>
          <w:sz w:val="24"/>
          <w:lang w:val="ru-RU"/>
        </w:rPr>
        <w:t>духовно-нравственного воспитания: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признание индивидуальности каждого человека с опорой на собственный жизненный и читательский опыт;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проявление сопереживания, уважения и доброжелатель​ ности, в том числе с использованием адекватных языковых средств для выражения своего состояния и чувств;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неприятие любых форм поведения, направленных на причинение физического  и  морального вреда  другим  людям (в том числе связанного с использованием недопустимых средств языка); </w:t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b/>
          <w:color w:val="000000"/>
          <w:sz w:val="24"/>
          <w:lang w:val="ru-RU"/>
        </w:rPr>
        <w:t>эстетического воспитания: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стремление к самовыражению в разных видах художе​ственной деятельности, в том числе в искусстве слова; осозна​ние важности русского языка как средства общения и самовы​ражения; </w:t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b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 xml:space="preserve">—   бережное отношение к физическому и психическому здо​ровью, проявляющееся в выборе приемлемых способов речевого самовыражения и соблюдении норм речевого этикета и пра​вил общения; 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b/>
          <w:color w:val="000000"/>
          <w:sz w:val="24"/>
          <w:lang w:val="ru-RU"/>
        </w:rPr>
        <w:t>трудового воспитания: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трудо​вой деятельности, интерес к различным профессиям, возника​ющий при обсуждении примеров из художественных произве​дений; 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b/>
          <w:color w:val="000000"/>
          <w:sz w:val="24"/>
          <w:lang w:val="ru-RU"/>
        </w:rPr>
        <w:t>экологического воспитания:</w:t>
      </w:r>
    </w:p>
    <w:p w:rsidR="002F5955" w:rsidRPr="00E106B2" w:rsidRDefault="002F5955">
      <w:pPr>
        <w:rPr>
          <w:lang w:val="ru-RU"/>
        </w:rPr>
        <w:sectPr w:rsidR="002F5955" w:rsidRPr="00E106B2">
          <w:pgSz w:w="11900" w:h="16840"/>
          <w:pgMar w:top="298" w:right="650" w:bottom="42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F5955" w:rsidRPr="00E106B2" w:rsidRDefault="002F5955">
      <w:pPr>
        <w:autoSpaceDE w:val="0"/>
        <w:autoSpaceDN w:val="0"/>
        <w:spacing w:after="78" w:line="220" w:lineRule="exact"/>
        <w:rPr>
          <w:lang w:val="ru-RU"/>
        </w:rPr>
      </w:pPr>
    </w:p>
    <w:p w:rsidR="002F5955" w:rsidRPr="00E106B2" w:rsidRDefault="00E106B2">
      <w:pPr>
        <w:tabs>
          <w:tab w:val="left" w:pos="180"/>
        </w:tabs>
        <w:autoSpaceDE w:val="0"/>
        <w:autoSpaceDN w:val="0"/>
        <w:spacing w:after="0" w:line="286" w:lineRule="auto"/>
        <w:ind w:right="144"/>
        <w:rPr>
          <w:lang w:val="ru-RU"/>
        </w:rPr>
      </w:pP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бережное отношение к природе, формируемое в процессе работы с текстами;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неприятие действий, приносящих ей вред; 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b/>
          <w:color w:val="000000"/>
          <w:sz w:val="24"/>
          <w:lang w:val="ru-RU"/>
        </w:rPr>
        <w:t>ценности научного познания: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актив​ность и </w:t>
      </w:r>
      <w:r w:rsidRPr="00E106B2">
        <w:rPr>
          <w:lang w:val="ru-RU"/>
        </w:rPr>
        <w:br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самостоятельность в его познании.</w:t>
      </w:r>
    </w:p>
    <w:p w:rsidR="002F5955" w:rsidRPr="00E106B2" w:rsidRDefault="00E106B2">
      <w:pPr>
        <w:autoSpaceDE w:val="0"/>
        <w:autoSpaceDN w:val="0"/>
        <w:spacing w:before="262" w:after="0" w:line="230" w:lineRule="auto"/>
        <w:rPr>
          <w:lang w:val="ru-RU"/>
        </w:rPr>
      </w:pPr>
      <w:r w:rsidRPr="00E106B2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2F5955" w:rsidRPr="00E106B2" w:rsidRDefault="00E106B2">
      <w:pPr>
        <w:tabs>
          <w:tab w:val="left" w:pos="180"/>
        </w:tabs>
        <w:autoSpaceDE w:val="0"/>
        <w:autoSpaceDN w:val="0"/>
        <w:spacing w:before="168" w:after="0" w:line="262" w:lineRule="auto"/>
        <w:ind w:right="864"/>
        <w:rPr>
          <w:lang w:val="ru-RU"/>
        </w:rPr>
      </w:pP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«Русский язык» в начальной школе у обучающегося будут сформированы следующие </w:t>
      </w:r>
      <w:r w:rsidRPr="00E106B2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познавательные </w:t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универсальные учебные действия.</w:t>
      </w:r>
    </w:p>
    <w:p w:rsidR="002F5955" w:rsidRPr="00E106B2" w:rsidRDefault="00E106B2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i/>
          <w:color w:val="000000"/>
          <w:sz w:val="24"/>
          <w:lang w:val="ru-RU"/>
        </w:rPr>
        <w:t>Базовые логические действия</w:t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грамматиче​ский признак, лексическое значение и др.); устанавливать аналогии языковых единиц;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объединять объекты (языковые единицы) по определённо​му признаку;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находить в языковом материале закономерности и проти​воречия на основе предложенного учителем алгоритма наблюдения; анализировать алгоритм действий при работе с языко​выми единицами, самостоятельно выделять учебные операции при анализе языковых единиц;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выявлять недостаток информации для решения учебной и практической задачи на основе предложенного алгоритма, фор​мулировать запрос на дополнительную информацию;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устанавливать причинно​следственные связи в ситуациях наблюдения за языковым материалом, делать выводы.</w:t>
      </w:r>
    </w:p>
    <w:p w:rsidR="002F5955" w:rsidRPr="00E106B2" w:rsidRDefault="00E106B2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i/>
          <w:color w:val="000000"/>
          <w:sz w:val="24"/>
          <w:lang w:val="ru-RU"/>
        </w:rPr>
        <w:t>Базовые исследовательские действия</w:t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с помощью учителя формулировать цель, планировать из​менения языкового объекта, речевой ситуации;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сравнивать несколько вариантов выполнения задания, выбирать наиболее подходящий (на основе предложенных критериев);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проводить по предложенному плану несложное лингви​стическое мини-​исследование, </w:t>
      </w:r>
      <w:r w:rsidRPr="00E106B2">
        <w:rPr>
          <w:lang w:val="ru-RU"/>
        </w:rPr>
        <w:br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выполнять по предложенному плану проектное задание;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формулировать выводы и подкреплять их доказательства​ми на основе результатов </w:t>
      </w:r>
      <w:r w:rsidRPr="00E106B2">
        <w:rPr>
          <w:lang w:val="ru-RU"/>
        </w:rPr>
        <w:br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прогнозировать возможное развитие процессов, событий и их последствия в аналогичных или сходных ситуациях.</w:t>
      </w:r>
    </w:p>
    <w:p w:rsidR="002F5955" w:rsidRPr="00E106B2" w:rsidRDefault="00E106B2">
      <w:pPr>
        <w:tabs>
          <w:tab w:val="left" w:pos="180"/>
        </w:tabs>
        <w:autoSpaceDE w:val="0"/>
        <w:autoSpaceDN w:val="0"/>
        <w:spacing w:before="70" w:after="0" w:line="286" w:lineRule="auto"/>
        <w:ind w:right="288"/>
        <w:rPr>
          <w:lang w:val="ru-RU"/>
        </w:rPr>
      </w:pP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с информацией</w:t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выбирать источник получения информации: нужный словарь для получения запрашиваемой информации, для уточнения;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согласно заданному алгоритму находить представленную в явном виде информацию в предложенном источнике: в слова​рях, справочниках;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соблюдать с помощью взрослых (педагогических работни​ков, родителей, законных</w:t>
      </w:r>
    </w:p>
    <w:p w:rsidR="002F5955" w:rsidRPr="00E106B2" w:rsidRDefault="002F5955">
      <w:pPr>
        <w:rPr>
          <w:lang w:val="ru-RU"/>
        </w:rPr>
        <w:sectPr w:rsidR="002F5955" w:rsidRPr="00E106B2">
          <w:pgSz w:w="11900" w:h="16840"/>
          <w:pgMar w:top="298" w:right="660" w:bottom="452" w:left="666" w:header="720" w:footer="720" w:gutter="0"/>
          <w:cols w:space="720" w:equalWidth="0">
            <w:col w:w="10574" w:space="0"/>
          </w:cols>
          <w:docGrid w:linePitch="360"/>
        </w:sectPr>
      </w:pPr>
    </w:p>
    <w:p w:rsidR="002F5955" w:rsidRPr="00E106B2" w:rsidRDefault="002F5955">
      <w:pPr>
        <w:autoSpaceDE w:val="0"/>
        <w:autoSpaceDN w:val="0"/>
        <w:spacing w:after="66" w:line="220" w:lineRule="exact"/>
        <w:rPr>
          <w:lang w:val="ru-RU"/>
        </w:rPr>
      </w:pPr>
    </w:p>
    <w:p w:rsidR="002F5955" w:rsidRPr="00E106B2" w:rsidRDefault="00E106B2">
      <w:pPr>
        <w:tabs>
          <w:tab w:val="left" w:pos="180"/>
        </w:tabs>
        <w:autoSpaceDE w:val="0"/>
        <w:autoSpaceDN w:val="0"/>
        <w:spacing w:after="0" w:line="283" w:lineRule="auto"/>
        <w:ind w:right="720"/>
        <w:rPr>
          <w:lang w:val="ru-RU"/>
        </w:rPr>
      </w:pP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анализировать и создавать текстовую, видео​, графиче​скую, звуковую информацию в соответствии с учебной зада​чей;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понимать лингвистическую информацию, зафиксирован​ную в виде таблиц, схем; самостоятельно создавать схемы, таблицы для представления лингвистической информации.</w:t>
      </w:r>
    </w:p>
    <w:p w:rsidR="002F5955" w:rsidRPr="00E106B2" w:rsidRDefault="00E106B2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 в начальной школе у обучающегося форми​руются</w:t>
      </w:r>
      <w:r w:rsidRPr="00E106B2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коммуникативные </w:t>
      </w:r>
      <w:r w:rsidRPr="00E106B2">
        <w:rPr>
          <w:lang w:val="ru-RU"/>
        </w:rPr>
        <w:br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 xml:space="preserve">универсальные учебные действия 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i/>
          <w:color w:val="000000"/>
          <w:sz w:val="24"/>
          <w:lang w:val="ru-RU"/>
        </w:rPr>
        <w:t>Общение</w:t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воспринимать и формулировать суждения, выражать эмо​ции в соответствии с целями и условиями общения в знакомой среде;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проявлять уважительное отношение к собеседнику, со​блюдать правила ведения диалоги и дискуссии;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признавать возможность существования разных точек зрения;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корректно и аргументированно высказывать своё  мне​ние;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строить речевое высказывание в соответствии с постав​ленной задачей;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создавать устные и письменные тексты (описание, рас​суждение, повествование) в соответствии с речевой ситуацией;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готовить небольшие публичные выступления о результа​тах парной и групповой работы, о результатах наблюдения, выполненного мини-​исследования, проектного задания;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подбирать иллюстративный материал (рисунки, фото, плакаты) к тексту выступления.</w:t>
      </w:r>
    </w:p>
    <w:p w:rsidR="002F5955" w:rsidRPr="00E106B2" w:rsidRDefault="00E106B2">
      <w:pPr>
        <w:tabs>
          <w:tab w:val="left" w:pos="180"/>
        </w:tabs>
        <w:autoSpaceDE w:val="0"/>
        <w:autoSpaceDN w:val="0"/>
        <w:spacing w:before="190" w:after="0" w:line="262" w:lineRule="auto"/>
        <w:rPr>
          <w:lang w:val="ru-RU"/>
        </w:rPr>
      </w:pP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 в начальной школе у обучающегося форми​руются</w:t>
      </w:r>
      <w:r w:rsidRPr="00E106B2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регулятивные </w:t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универсальные учебные действия.</w:t>
      </w:r>
    </w:p>
    <w:p w:rsidR="002F5955" w:rsidRPr="00E106B2" w:rsidRDefault="00E106B2">
      <w:pPr>
        <w:autoSpaceDE w:val="0"/>
        <w:autoSpaceDN w:val="0"/>
        <w:spacing w:before="70" w:after="0" w:line="271" w:lineRule="auto"/>
        <w:ind w:left="180" w:right="1728"/>
        <w:rPr>
          <w:lang w:val="ru-RU"/>
        </w:rPr>
      </w:pPr>
      <w:r w:rsidRPr="00E106B2">
        <w:rPr>
          <w:rFonts w:ascii="Times New Roman" w:eastAsia="Times New Roman" w:hAnsi="Times New Roman"/>
          <w:i/>
          <w:color w:val="000000"/>
          <w:sz w:val="24"/>
          <w:lang w:val="ru-RU"/>
        </w:rPr>
        <w:t>Самоорганизация</w:t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E106B2">
        <w:rPr>
          <w:lang w:val="ru-RU"/>
        </w:rPr>
        <w:br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планировать действия по решению учебной задачи дляпо​лучения результата;—    выстраивать последовательность выбранных действий.</w:t>
      </w:r>
    </w:p>
    <w:p w:rsidR="002F5955" w:rsidRPr="00E106B2" w:rsidRDefault="00E106B2">
      <w:pPr>
        <w:tabs>
          <w:tab w:val="left" w:pos="180"/>
        </w:tabs>
        <w:autoSpaceDE w:val="0"/>
        <w:autoSpaceDN w:val="0"/>
        <w:spacing w:before="70" w:after="0" w:line="286" w:lineRule="auto"/>
        <w:ind w:right="144"/>
        <w:rPr>
          <w:lang w:val="ru-RU"/>
        </w:rPr>
      </w:pP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i/>
          <w:color w:val="000000"/>
          <w:sz w:val="24"/>
          <w:lang w:val="ru-RU"/>
        </w:rPr>
        <w:t>Самоконтроль</w:t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устанавливать причины успеха/неудач учебной деятель​ности;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корректировать свои учебные действия для преодоления речевых и орфографических ошибок;</w:t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соотносить результат деятельности с поставленной учеб​ной задачей по выделению, </w:t>
      </w:r>
      <w:r w:rsidRPr="00E106B2">
        <w:rPr>
          <w:lang w:val="ru-RU"/>
        </w:rPr>
        <w:br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характеристике, использованию языковых единиц;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находить ошибку, допущенную при работе с языковым материалом, находить </w:t>
      </w:r>
      <w:r w:rsidRPr="00E106B2">
        <w:rPr>
          <w:lang w:val="ru-RU"/>
        </w:rPr>
        <w:br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орфографическую и пунктуационную ошибку;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сравнивать результаты своей деятельности и деятельно​сти одноклассников, объективно оценивать их по предложен​ным критериям.</w:t>
      </w:r>
    </w:p>
    <w:p w:rsidR="002F5955" w:rsidRPr="00E106B2" w:rsidRDefault="00E106B2">
      <w:pPr>
        <w:autoSpaceDE w:val="0"/>
        <w:autoSpaceDN w:val="0"/>
        <w:spacing w:before="262" w:after="0" w:line="230" w:lineRule="auto"/>
        <w:rPr>
          <w:lang w:val="ru-RU"/>
        </w:rPr>
      </w:pPr>
      <w:r w:rsidRPr="00E106B2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:rsidR="002F5955" w:rsidRPr="00E106B2" w:rsidRDefault="00E106B2">
      <w:pPr>
        <w:tabs>
          <w:tab w:val="left" w:pos="180"/>
        </w:tabs>
        <w:autoSpaceDE w:val="0"/>
        <w:autoSpaceDN w:val="0"/>
        <w:spacing w:before="118" w:after="0" w:line="286" w:lineRule="auto"/>
        <w:ind w:right="288"/>
        <w:rPr>
          <w:lang w:val="ru-RU"/>
        </w:rPr>
      </w:pP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формулировать краткосрочные и долгосрочные цели (ин​дивидуальные с учётом участия в коллективных задачах) в стандартной (типовой) ситуации на основе предложенного учи​телем формата планирования, распределения промежуточных шагов и сроков;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проявлять готовность руководить, выполнять поручения, подчиняться, самостоятельно разрешать конфликты;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ответственно выполнять свою часть работы;</w:t>
      </w:r>
    </w:p>
    <w:p w:rsidR="002F5955" w:rsidRPr="00E106B2" w:rsidRDefault="002F5955">
      <w:pPr>
        <w:rPr>
          <w:lang w:val="ru-RU"/>
        </w:rPr>
        <w:sectPr w:rsidR="002F5955" w:rsidRPr="00E106B2">
          <w:pgSz w:w="11900" w:h="16840"/>
          <w:pgMar w:top="286" w:right="698" w:bottom="368" w:left="666" w:header="720" w:footer="720" w:gutter="0"/>
          <w:cols w:space="720" w:equalWidth="0">
            <w:col w:w="10536" w:space="0"/>
          </w:cols>
          <w:docGrid w:linePitch="360"/>
        </w:sectPr>
      </w:pPr>
    </w:p>
    <w:p w:rsidR="002F5955" w:rsidRPr="00E106B2" w:rsidRDefault="002F5955">
      <w:pPr>
        <w:autoSpaceDE w:val="0"/>
        <w:autoSpaceDN w:val="0"/>
        <w:spacing w:after="78" w:line="220" w:lineRule="exact"/>
        <w:rPr>
          <w:lang w:val="ru-RU"/>
        </w:rPr>
      </w:pPr>
    </w:p>
    <w:p w:rsidR="002F5955" w:rsidRPr="00E106B2" w:rsidRDefault="00E106B2">
      <w:pPr>
        <w:autoSpaceDE w:val="0"/>
        <w:autoSpaceDN w:val="0"/>
        <w:spacing w:after="0" w:line="262" w:lineRule="auto"/>
        <w:ind w:left="180" w:right="1584"/>
        <w:rPr>
          <w:lang w:val="ru-RU"/>
        </w:rPr>
      </w:pP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оценивать свой вклад в общий результат;</w:t>
      </w:r>
      <w:r w:rsidRPr="00E106B2">
        <w:rPr>
          <w:lang w:val="ru-RU"/>
        </w:rPr>
        <w:br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выполнять совместные проектные задания с опорой на предложенные образцы.</w:t>
      </w:r>
    </w:p>
    <w:p w:rsidR="002F5955" w:rsidRPr="00E106B2" w:rsidRDefault="00E106B2">
      <w:pPr>
        <w:autoSpaceDE w:val="0"/>
        <w:autoSpaceDN w:val="0"/>
        <w:spacing w:before="262" w:after="0" w:line="230" w:lineRule="auto"/>
        <w:rPr>
          <w:lang w:val="ru-RU"/>
        </w:rPr>
      </w:pPr>
      <w:r w:rsidRPr="00E106B2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2F5955" w:rsidRPr="00E106B2" w:rsidRDefault="00E106B2">
      <w:pPr>
        <w:tabs>
          <w:tab w:val="left" w:pos="180"/>
        </w:tabs>
        <w:autoSpaceDE w:val="0"/>
        <w:autoSpaceDN w:val="0"/>
        <w:spacing w:before="166" w:after="0" w:line="290" w:lineRule="auto"/>
        <w:rPr>
          <w:lang w:val="ru-RU"/>
        </w:rPr>
      </w:pP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</w:t>
      </w:r>
      <w:r w:rsidRPr="00E106B2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первом классе </w:t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обучающийся научится: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различать слово и предложение; вычленять слова из пред​ложений;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вычленять звуки из слова;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различать гласные и согласные звуки (в том числе разли​чать в слове согласный звук [й’] и гласный звук [и]);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различать ударные и безударные гласные звуки;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различать согласные звуки: мягкие и твёрдые, звонкие и глухие (вне слова и в слове);</w:t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различать понятия «звук» и «буква»;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определять количество слогов в слове; делить слова на слоги (простые случаи: слова без стечения согласных); определять в слове ударный слог;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обозначать на письме мягкость согласных звуков буквами </w:t>
      </w:r>
      <w:r w:rsidRPr="00E106B2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е</w:t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E106B2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ё</w:t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E106B2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ю</w:t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E106B2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я </w:t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 xml:space="preserve">и буквой </w:t>
      </w:r>
      <w:r w:rsidRPr="00E106B2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ь </w:t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в конце слова;</w:t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правильно называть буквы русского алфавита; использо​вать знание последовательности букв русского алфавита для упорядочения небольшого списка слов;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писать аккуратным разборчивым почерком без искаже​ний прописные и строчные буквы, соединения букв, слова;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применять изученные правила правописания: раздельное написание слов в предложении; знаки препинания в конце пред​ложения: точка, вопросительный и восклицательный знаки; прописная буква в начале предложения и в именах собственных (имена, фамилии, клички животных); перенос слов по сло​гам (простые случаи: слова из слогов типа «согласный + глас​ный»); гласные после шипящих в сочетаниях </w:t>
      </w:r>
      <w:r w:rsidRPr="00E106B2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жи</w:t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E106B2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ши </w:t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 xml:space="preserve">(в положе​нии под ударением), </w:t>
      </w:r>
      <w:r w:rsidRPr="00E106B2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ча</w:t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E106B2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ща</w:t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E106B2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чу</w:t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E106B2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щу</w:t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; непроверяемые гласные и согласные (перечень слов в орфографическом словаре учебника);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правильно списывать (без пропусков и искажений букв) слова и предложения, тексты объёмом не более 25 слов;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писать под диктовку (без пропусков и искажений букв) слова, предложения из  3—5  слов, тексты  объёмом  не  более 20 слов, правописание которых не расходится с произношением;</w:t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находить и исправлять ошибки на изученные правила, описки;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понимать прослушанный текст;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читать вслух и про себя (с пониманием) короткие тексты с соблюдением интонации и пауз в соответствии со знаками пре​пинания в конце предложения;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находить в тексте слова, значение которых требует уточ​нения;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составлять предложение из набора форм слов;</w:t>
      </w:r>
      <w:r w:rsidRPr="00E106B2">
        <w:rPr>
          <w:lang w:val="ru-RU"/>
        </w:rPr>
        <w:br/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  устно составлять текст из 3—5 предложений по сюжет​ным картинкам и наблюдениям;</w:t>
      </w:r>
      <w:r w:rsidRPr="00E106B2">
        <w:rPr>
          <w:lang w:val="ru-RU"/>
        </w:rPr>
        <w:tab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изученные понятия в процессе решения учебных задач.</w:t>
      </w:r>
    </w:p>
    <w:p w:rsidR="002F5955" w:rsidRPr="00E106B2" w:rsidRDefault="002F5955">
      <w:pPr>
        <w:rPr>
          <w:lang w:val="ru-RU"/>
        </w:rPr>
        <w:sectPr w:rsidR="002F5955" w:rsidRPr="00E106B2">
          <w:pgSz w:w="11900" w:h="16840"/>
          <w:pgMar w:top="298" w:right="716" w:bottom="1440" w:left="666" w:header="720" w:footer="720" w:gutter="0"/>
          <w:cols w:space="720" w:equalWidth="0">
            <w:col w:w="10518" w:space="0"/>
          </w:cols>
          <w:docGrid w:linePitch="360"/>
        </w:sectPr>
      </w:pPr>
    </w:p>
    <w:p w:rsidR="002F5955" w:rsidRPr="00E106B2" w:rsidRDefault="002F5955">
      <w:pPr>
        <w:autoSpaceDE w:val="0"/>
        <w:autoSpaceDN w:val="0"/>
        <w:spacing w:after="64" w:line="220" w:lineRule="exact"/>
        <w:rPr>
          <w:lang w:val="ru-RU"/>
        </w:rPr>
      </w:pPr>
    </w:p>
    <w:p w:rsidR="002F5955" w:rsidRDefault="00E106B2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3962"/>
        <w:gridCol w:w="528"/>
        <w:gridCol w:w="1106"/>
        <w:gridCol w:w="1140"/>
        <w:gridCol w:w="864"/>
        <w:gridCol w:w="2378"/>
        <w:gridCol w:w="1356"/>
        <w:gridCol w:w="3700"/>
      </w:tblGrid>
      <w:tr w:rsidR="002F5955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3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3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Виды, формы контроля</w:t>
            </w:r>
          </w:p>
        </w:tc>
        <w:tc>
          <w:tcPr>
            <w:tcW w:w="3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2F5955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955" w:rsidRDefault="002F5955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955" w:rsidRDefault="002F5955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45" w:lineRule="auto"/>
              <w:ind w:left="70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955" w:rsidRDefault="002F5955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955" w:rsidRDefault="002F5955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955" w:rsidRDefault="002F5955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955" w:rsidRDefault="002F5955"/>
        </w:tc>
      </w:tr>
      <w:tr w:rsidR="002F5955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ОБУЧЕНИЕ ГРАМОТЕ</w:t>
            </w:r>
          </w:p>
        </w:tc>
      </w:tr>
      <w:tr w:rsidR="002F5955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1.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Развитие речи</w:t>
            </w:r>
          </w:p>
        </w:tc>
      </w:tr>
      <w:tr w:rsidR="002F5955" w:rsidRPr="00A859F1">
        <w:trPr>
          <w:trHeight w:hRule="exact" w:val="1145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1.1.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небольших рассказов повествовательного характера по серии сюжетных картинок, материалам собственных игр, занятий, наблюдений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01.09.2022 05.09.2022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6" w:after="0" w:line="257" w:lineRule="auto"/>
              <w:ind w:left="72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серией сюжетных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картинок;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выстроенных в пра​вильной;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последовательности: анализ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изображённых собы​тий;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сюжета;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устного рассказа с опорой на картинки; Работа с серией сюжетных картинок с; нарушенной последо​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вательностью;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изображённых событий; установление;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правильной последовательности событий;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объяснение ошибки художника; внесение изменений в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последователь​ность картинок; составление устного рассказа по восстанов​</w:t>
            </w:r>
            <w:r w:rsidRPr="00E106B2"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ленной серии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картинок;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 по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составлению;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небольших рассказов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повествовательного характера (например;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 о случаях из школьной жизни и т. д.);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 по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составлению;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небольших рассказов опи​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сательного;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характера (например;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описание как;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результат совместных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наблюдений;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описание модели звукового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состава слова и т. д.);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Самостоятельная работа: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короткого рассказа по опорным словам; Учебный диалог по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«Здравствуй, школа». Звуки в окружающем мире» (РЭШ) 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/3766/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/282692/</w:t>
            </w:r>
          </w:p>
        </w:tc>
      </w:tr>
    </w:tbl>
    <w:p w:rsidR="002F5955" w:rsidRPr="00E106B2" w:rsidRDefault="002F5955">
      <w:pPr>
        <w:autoSpaceDE w:val="0"/>
        <w:autoSpaceDN w:val="0"/>
        <w:spacing w:after="0" w:line="14" w:lineRule="exact"/>
        <w:rPr>
          <w:lang w:val="ru-RU"/>
        </w:rPr>
      </w:pPr>
    </w:p>
    <w:p w:rsidR="002F5955" w:rsidRPr="00E106B2" w:rsidRDefault="002F5955">
      <w:pPr>
        <w:rPr>
          <w:lang w:val="ru-RU"/>
        </w:rPr>
        <w:sectPr w:rsidR="002F5955" w:rsidRPr="00E106B2">
          <w:pgSz w:w="16840" w:h="11900"/>
          <w:pgMar w:top="282" w:right="640" w:bottom="0" w:left="666" w:header="720" w:footer="720" w:gutter="0"/>
          <w:cols w:space="720" w:equalWidth="0">
            <w:col w:w="15534" w:space="0"/>
          </w:cols>
          <w:docGrid w:linePitch="360"/>
        </w:sect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3962"/>
        <w:gridCol w:w="528"/>
        <w:gridCol w:w="1106"/>
        <w:gridCol w:w="1140"/>
        <w:gridCol w:w="864"/>
        <w:gridCol w:w="2378"/>
        <w:gridCol w:w="1356"/>
        <w:gridCol w:w="3700"/>
      </w:tblGrid>
      <w:tr w:rsidR="002F5955" w:rsidRPr="00A859F1">
        <w:trPr>
          <w:trHeight w:hRule="exact" w:val="11474"/>
        </w:trPr>
        <w:tc>
          <w:tcPr>
            <w:tcW w:w="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2F5955">
            <w:pPr>
              <w:rPr>
                <w:lang w:val="ru-RU"/>
              </w:rPr>
            </w:pPr>
          </w:p>
        </w:tc>
        <w:tc>
          <w:tcPr>
            <w:tcW w:w="3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2F5955">
            <w:pPr>
              <w:rPr>
                <w:lang w:val="ru-RU"/>
              </w:rPr>
            </w:pPr>
          </w:p>
        </w:tc>
        <w:tc>
          <w:tcPr>
            <w:tcW w:w="528" w:type="dxa"/>
            <w:tcBorders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2F5955">
            <w:pPr>
              <w:rPr>
                <w:lang w:val="ru-RU"/>
              </w:rPr>
            </w:pPr>
          </w:p>
        </w:tc>
        <w:tc>
          <w:tcPr>
            <w:tcW w:w="1106" w:type="dxa"/>
            <w:tcBorders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2F5955">
            <w:pPr>
              <w:rPr>
                <w:lang w:val="ru-RU"/>
              </w:rPr>
            </w:pP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2F5955">
            <w:pPr>
              <w:rPr>
                <w:lang w:val="ru-RU"/>
              </w:rPr>
            </w:pP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2F5955">
            <w:pPr>
              <w:rPr>
                <w:lang w:val="ru-RU"/>
              </w:rPr>
            </w:pPr>
          </w:p>
        </w:tc>
        <w:tc>
          <w:tcPr>
            <w:tcW w:w="2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8710" w:after="0" w:line="254" w:lineRule="auto"/>
              <w:ind w:left="72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результатам;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совместного составления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рассказов;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объяснение уместности или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неуместности использования тех или иных речевых;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средств;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участие в диалоге;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высказывание и обоснование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своей точки зрения;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текста;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понимание текста при его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прослушивании;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2F5955">
            <w:pPr>
              <w:rPr>
                <w:lang w:val="ru-RU"/>
              </w:rPr>
            </w:pPr>
          </w:p>
        </w:tc>
        <w:tc>
          <w:tcPr>
            <w:tcW w:w="3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2F5955">
            <w:pPr>
              <w:rPr>
                <w:lang w:val="ru-RU"/>
              </w:rPr>
            </w:pPr>
          </w:p>
        </w:tc>
      </w:tr>
      <w:tr w:rsidR="002F5955">
        <w:trPr>
          <w:trHeight w:hRule="exact" w:val="348"/>
        </w:trPr>
        <w:tc>
          <w:tcPr>
            <w:tcW w:w="4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0544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</w:tr>
      <w:tr w:rsidR="002F5955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Фонетика</w:t>
            </w:r>
          </w:p>
        </w:tc>
      </w:tr>
      <w:tr w:rsidR="002F5955" w:rsidRPr="00A859F1">
        <w:trPr>
          <w:trHeight w:hRule="exact" w:val="31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Звуки речи. Интонационное выделение звука в слове. Определение частотного звука в стихотворении.</w:t>
            </w:r>
          </w:p>
          <w:p w:rsidR="002F5955" w:rsidRPr="00E106B2" w:rsidRDefault="00E106B2">
            <w:pPr>
              <w:autoSpaceDE w:val="0"/>
              <w:autoSpaceDN w:val="0"/>
              <w:spacing w:before="20" w:after="0" w:line="247" w:lineRule="auto"/>
              <w:ind w:left="72" w:right="14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Называние слов с заданным звуком. Дифференциация близких по акустико-артикуляционным признакам звуков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06.09.2022 08.09.2022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моделью: выбрать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нужную модель в зависимости от места заданного звука в слове (начало;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середина;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конец слова);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«Есть ли в слове заданный звук?» (ловить мяч нужно только тогда;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когда ведущий называет слово с заданным звуком;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отрабатывается умение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наличие заданного звука в слове);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опрос; 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«Учимся проводить звуковой анализ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слова»(РЭШ) 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/3614/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/188556/</w:t>
            </w:r>
          </w:p>
        </w:tc>
      </w:tr>
      <w:tr w:rsidR="002F5955" w:rsidRPr="00A859F1">
        <w:trPr>
          <w:trHeight w:hRule="exact" w:val="188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Установление последовательности звуков в слове и количества звуков. Сопоставление слов, различающихся одним или несколькими звуками. Звуковой анализ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слова, работа со звуковыми моделями: построение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 звукового состава слова, подбор слов,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соответствующих заданной модели.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09.09.2022 14.09.2022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Совместное выполнение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задания: проанализировать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предложенную модель звукового состава слова и рассказать о ней; Игра «Живые звуки»: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звукового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состава слова в игровых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ситуациях;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6" w:after="0" w:line="254" w:lineRule="auto"/>
              <w:ind w:left="72" w:right="288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«Как определить гласные звуки? Какими буквами на письме обозначаются гласные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звуки?»(РЭШ) 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/3539/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/180077/ Урок «Как определить согласные звуки? Какими буквами на письме обозначаются согласные звуки?»(РЭШ) 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/3965/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/180493/</w:t>
            </w:r>
          </w:p>
        </w:tc>
      </w:tr>
      <w:tr w:rsidR="002F5955" w:rsidRPr="00E106B2">
        <w:trPr>
          <w:trHeight w:hRule="exact" w:val="225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Особенность гласных звуков. Особенность согласных звуков. Различение гласных и согласных звуков. Определение места ударения. Различение гласных ударных и безударных. Ударный слог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15.09.2022 21.09.2022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подбор слова с заданным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ударным гласным звуком;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«Чем гласные звуки отличаются по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произношению от согласных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звуков?»; как результат участия в диалоге: различение гласных и согласных звуков по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отсутствию/наличию преграды; ;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опрос;; 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«Как определить ударный слог?» (РЭШ)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/4220/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/201891/</w:t>
            </w:r>
          </w:p>
        </w:tc>
      </w:tr>
    </w:tbl>
    <w:p w:rsidR="002F5955" w:rsidRPr="00E106B2" w:rsidRDefault="002F5955">
      <w:pPr>
        <w:autoSpaceDE w:val="0"/>
        <w:autoSpaceDN w:val="0"/>
        <w:spacing w:after="0" w:line="14" w:lineRule="exact"/>
        <w:rPr>
          <w:lang w:val="ru-RU"/>
        </w:rPr>
      </w:pPr>
    </w:p>
    <w:p w:rsidR="002F5955" w:rsidRPr="00E106B2" w:rsidRDefault="002F5955">
      <w:pPr>
        <w:rPr>
          <w:lang w:val="ru-RU"/>
        </w:rPr>
        <w:sectPr w:rsidR="002F5955" w:rsidRPr="00E106B2">
          <w:pgSz w:w="16840" w:h="11900"/>
          <w:pgMar w:top="0" w:right="640" w:bottom="28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F5955" w:rsidRPr="00E106B2" w:rsidRDefault="002F5955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3962"/>
        <w:gridCol w:w="528"/>
        <w:gridCol w:w="1106"/>
        <w:gridCol w:w="1140"/>
        <w:gridCol w:w="864"/>
        <w:gridCol w:w="2378"/>
        <w:gridCol w:w="1356"/>
        <w:gridCol w:w="3700"/>
      </w:tblGrid>
      <w:tr w:rsidR="002F5955">
        <w:trPr>
          <w:trHeight w:hRule="exact" w:val="207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47" w:lineRule="auto"/>
              <w:ind w:left="72" w:right="288"/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Твёрдость и мягкость согласных звуков как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смыслоразличительная функция.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Различение твёрдых и мягких согласных звуков.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22.09.2022 28.09.2022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характеристика особенностей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гласных;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согласных звуков;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обоснование своей точки зрения; выслушивание одноклассников; Игровое упражнение «Назови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братца» (парный по твёрдости —мягкости звук);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опрос; 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47" w:lineRule="auto"/>
              <w:ind w:left="72" w:right="144"/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«Что такое твёрдые и мягкие согласные звуки и какие буквы нужны для их обозначения?»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(РЭШ) https://resh.edu.ru/subject/lesson/6415/start/120018/</w:t>
            </w:r>
          </w:p>
        </w:tc>
      </w:tr>
      <w:tr w:rsidR="002F5955">
        <w:trPr>
          <w:trHeight w:hRule="exact" w:val="596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Дифференциация парных по твёрдости — мягкости согласных звуков.  Дифференциация парных по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звонкости — глухости звуков (без введения терминов«звонкость», «глухость»).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29.09.2022 05.10.2022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6" w:after="0" w:line="257" w:lineRule="auto"/>
              <w:ind w:left="72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моделью: выбрать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нужную модель;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зависимости от места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заданного звука в;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слове (начало;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середина;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конец слова);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группировка слов по;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первому звуку(по последнему звуку);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наличию близких в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акустикоартикуляционном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отношении звуков ([н] —;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[м];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[р] — [л];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[с] — [ш] и др.);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 «Живые звуки»: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звукового состава слова в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игровых;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ситуациях;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звукового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состава слов с;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 фишек разного цвета для;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фиксации качественных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характеристик;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звуков;;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 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54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uchitelya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russkiy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yazyk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/125589-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prezentaciya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tverdye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myagkie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soglasnye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zvuki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ih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smyslorazlichitelnaya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rol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Урок «Гласные и согласные звуки. Обозначение их буквами» 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Internet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Урок) 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interneturok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russian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bzvuki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ibukvyb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glasnye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soglasnye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zvuki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oboznachenie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ihbukvami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Урок «Что такое твёрдые и мягкие согласные звуки и какие буквы нужны для их обозначения?»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(РЭШ) https://resh.edu.ru/subject/lesson/6415/start/120018/</w:t>
            </w:r>
          </w:p>
        </w:tc>
      </w:tr>
      <w:tr w:rsidR="002F5955">
        <w:trPr>
          <w:trHeight w:hRule="exact" w:val="207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2.6.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Слог как минимальная произносительная единица. Слогообразующая функция гласных звуков.</w:t>
            </w:r>
          </w:p>
          <w:p w:rsidR="002F5955" w:rsidRPr="00E106B2" w:rsidRDefault="00E106B2">
            <w:pPr>
              <w:autoSpaceDE w:val="0"/>
              <w:autoSpaceDN w:val="0"/>
              <w:spacing w:before="20" w:after="0" w:line="245" w:lineRule="auto"/>
              <w:ind w:left="72" w:right="14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количества слогов в слове. Деление слов на слоги (простые однозначные случаи)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06.10.2022 12.10.2022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упражнения по определению количества слогов в слове;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приведение доказательства;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объединять слова по количеству слогов в слове и месту ударения;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 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54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nsportal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nachalnaya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russkii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yazyk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/2017/01/10/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prezentatsiya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uroku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russkogo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yazyka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slog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kak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образовательная платформа РЭШ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«Какие бывают слоги ?» (РЭШ) 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/6250/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/189138/ Урок «Как выделить слог?» (РЭШ) 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/6424/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/177721/ Урок «Сколько в слове слогов?»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(РЭШ)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https://resh.edu.ru/subject/lesson/3692/start/189158/</w:t>
            </w:r>
          </w:p>
        </w:tc>
      </w:tr>
      <w:tr w:rsidR="002F5955">
        <w:trPr>
          <w:trHeight w:hRule="exact" w:val="328"/>
        </w:trPr>
        <w:tc>
          <w:tcPr>
            <w:tcW w:w="4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</w:t>
            </w:r>
          </w:p>
        </w:tc>
        <w:tc>
          <w:tcPr>
            <w:tcW w:w="10544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</w:tr>
    </w:tbl>
    <w:p w:rsidR="002F5955" w:rsidRDefault="002F5955">
      <w:pPr>
        <w:autoSpaceDE w:val="0"/>
        <w:autoSpaceDN w:val="0"/>
        <w:spacing w:after="0" w:line="14" w:lineRule="exact"/>
      </w:pPr>
    </w:p>
    <w:p w:rsidR="002F5955" w:rsidRDefault="002F5955">
      <w:pPr>
        <w:sectPr w:rsidR="002F5955">
          <w:pgSz w:w="16840" w:h="11900"/>
          <w:pgMar w:top="284" w:right="640" w:bottom="42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F5955" w:rsidRDefault="002F595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3962"/>
        <w:gridCol w:w="528"/>
        <w:gridCol w:w="1106"/>
        <w:gridCol w:w="1140"/>
        <w:gridCol w:w="864"/>
        <w:gridCol w:w="2378"/>
        <w:gridCol w:w="1356"/>
        <w:gridCol w:w="3700"/>
      </w:tblGrid>
      <w:tr w:rsidR="002F5955" w:rsidRPr="00E106B2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Раздел 3.</w:t>
            </w:r>
            <w:r w:rsidRPr="00E106B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Письмо. Орфография и пунктуация</w:t>
            </w:r>
          </w:p>
        </w:tc>
      </w:tr>
      <w:tr w:rsidR="002F5955" w:rsidRPr="00E106B2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Развитие мелкой моторики пальцев и движения руки. Развитие умения ориентироваться на пространстве листа в тетради и на пространстве классной доски.</w:t>
            </w:r>
          </w:p>
          <w:p w:rsidR="002F5955" w:rsidRPr="00E106B2" w:rsidRDefault="00E106B2">
            <w:pPr>
              <w:autoSpaceDE w:val="0"/>
              <w:autoSpaceDN w:val="0"/>
              <w:spacing w:before="20" w:after="0" w:line="245" w:lineRule="auto"/>
              <w:ind w:left="72" w:right="720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Усвоение гигиенических требований, которые необходимо соблюдать во время письма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13.10.2022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проблемной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 «Что делать;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если строка заканчивается;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 слово не входит?»;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введение знака переноса;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сообщение правила переноса слов (первичное знакомство);;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«Край родной навек любимый» Буква А и звук [а]» (РЭШ) 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/4101/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/281633/ Урок «Азбука – к мудрости ступенька». Буква О и звук [о]» (РЭШ) 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/6389/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/179248/</w:t>
            </w:r>
          </w:p>
        </w:tc>
      </w:tr>
      <w:tr w:rsidR="002F5955" w:rsidRPr="00E106B2">
        <w:trPr>
          <w:trHeight w:hRule="exact" w:val="18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Письмо под диктовку слов и предложений, написание которых не расходится с их произношением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14.10.2022 11.11.2022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анализ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поэлементного состава букв; Упражнение: запись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письменными буквами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слова/предло-жения/короткого текста;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написанного печатными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буквами;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ttps://nsportal.ru/nachalnaya-shkola/russkii-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yazyk/2017/01/10/prezentatsiya-k-uroku-russkogo-yazyka-slog-kak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Урок «Нет друга – ищи, а нашёл – береги. 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Буква И звук [и]» (РЭШ) 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/3765/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/179370/</w:t>
            </w:r>
          </w:p>
        </w:tc>
      </w:tr>
      <w:tr w:rsidR="002F5955" w:rsidRPr="00E106B2">
        <w:trPr>
          <w:trHeight w:hRule="exact" w:val="49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Усвоение приёмов последовательности правильного списывания текста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14.11.2022 25.11.2022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запись под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диктовку слов и предложений; состоящих из трёх — пяти слов со звуками в сильной позиции; Работа в парах: соотнесение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одних и тех же слов;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написан​ных печатным и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письменным шрифтом;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запись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письменными буквами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слова/предло​жения/короткого текста;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написанного печатными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буквами;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в процессе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совместного обсуждения алгорит​ма списывания;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списывание;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слов/предложений в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соответствии с;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заданным алгоритмом;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контролирование этапов своей работы;;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использованием«; Оценочного;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листа»; устный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prezentaciya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uroku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russkogo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yazika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klasse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yazik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kak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sredstvo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obscheniya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poryadok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deystviy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pri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spisivanii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1484402.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«Учение – путь к умению». Буква У и звук [у]»(РЭШ) 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/3776/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/179415/ Урок «Труд кормит, а лень портит». Буква Н, звуки [н] [н’]» (РЭШ) 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/6390/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/188454/</w:t>
            </w:r>
          </w:p>
        </w:tc>
      </w:tr>
    </w:tbl>
    <w:p w:rsidR="002F5955" w:rsidRPr="00E106B2" w:rsidRDefault="002F5955">
      <w:pPr>
        <w:autoSpaceDE w:val="0"/>
        <w:autoSpaceDN w:val="0"/>
        <w:spacing w:after="0" w:line="14" w:lineRule="exact"/>
        <w:rPr>
          <w:lang w:val="ru-RU"/>
        </w:rPr>
      </w:pPr>
    </w:p>
    <w:p w:rsidR="002F5955" w:rsidRPr="00E106B2" w:rsidRDefault="002F5955">
      <w:pPr>
        <w:rPr>
          <w:lang w:val="ru-RU"/>
        </w:rPr>
        <w:sectPr w:rsidR="002F5955" w:rsidRPr="00E106B2">
          <w:pgSz w:w="16840" w:h="11900"/>
          <w:pgMar w:top="284" w:right="640" w:bottom="131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F5955" w:rsidRPr="00E106B2" w:rsidRDefault="002F5955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3962"/>
        <w:gridCol w:w="528"/>
        <w:gridCol w:w="1106"/>
        <w:gridCol w:w="1140"/>
        <w:gridCol w:w="864"/>
        <w:gridCol w:w="2378"/>
        <w:gridCol w:w="1356"/>
        <w:gridCol w:w="3700"/>
      </w:tblGrid>
      <w:tr w:rsidR="002F5955" w:rsidRPr="00E106B2">
        <w:trPr>
          <w:trHeight w:hRule="exact" w:val="265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Понимание функции небуквенных графических средств: пробела между словами, знака переноса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28.11.2022 05.12.2022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54" w:lineRule="auto"/>
              <w:ind w:left="72"/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проблемной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 «Что делать;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если строка заканчивается;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 слово не входит?»;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введение знака переноса;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сообщение правила переноса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(первичное знакомство);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«Почему слова пишутся отдельно друг от друга?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Удобно ли читать предложение; записанное без пробелов между словами?»;;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текущий;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https://infourok.ru/urok-pisma-v-1-klasse-po-teme-pismo-bukv-bukvosochetanij-slogov-slov-predlozhenij-s-soblyudeniem-gigienicheskih-norm-ponimanie-f-4664986.html</w:t>
            </w:r>
          </w:p>
          <w:p w:rsidR="002F5955" w:rsidRPr="00E106B2" w:rsidRDefault="00E106B2">
            <w:pPr>
              <w:autoSpaceDE w:val="0"/>
              <w:autoSpaceDN w:val="0"/>
              <w:spacing w:before="212" w:after="0" w:line="252" w:lineRule="auto"/>
              <w:ind w:left="72" w:right="288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«Старый друг лучше новых двух». Буква С, звуки [с] [с’]» (РЭШ) 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/4131/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/213533/ Урок «Каков мастер, такова и работа». Буква К и звуки [к] [к']» (РЭШ) 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/3789/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/179434/</w:t>
            </w:r>
          </w:p>
        </w:tc>
      </w:tr>
      <w:tr w:rsidR="002F5955" w:rsidRPr="00E106B2">
        <w:trPr>
          <w:trHeight w:hRule="exact" w:val="59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6" w:after="0" w:line="245" w:lineRule="auto"/>
              <w:ind w:left="72" w:right="86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Знакомство с правилами правописания и их применением: раздельное написание слов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06.12.2022 12.12.2022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6" w:after="0" w:line="257" w:lineRule="auto"/>
              <w:ind w:left="72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Совместный анализ текста на наличие в нём слов с буквосо​четаниями жи;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ши;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ча;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ща;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чу;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щу;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выписывание из текста слов с буквосочетания​ ми ча;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ща;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чу;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щу;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жи;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ши; Упражнение: запись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предложения;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составленного из набора слов; с;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правильным оформлением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начала и конца предложе​ния; с соблюдением пробелов между словами;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Комментированная запись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предложений с обязательным объяснением случаев;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употребления заглавной буквы; 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Образовательный портал РЭШ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Урок «Знакомимся со сказками А.С. Пушкина».</w:t>
            </w:r>
          </w:p>
          <w:p w:rsidR="002F5955" w:rsidRPr="00E106B2" w:rsidRDefault="00E106B2">
            <w:pPr>
              <w:autoSpaceDE w:val="0"/>
              <w:autoSpaceDN w:val="0"/>
              <w:spacing w:before="18" w:after="0" w:line="245" w:lineRule="auto"/>
              <w:ind w:left="72" w:right="288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Буква Т, звуки [т] [т’]» (РЭШ) 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/6376/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/180171/</w:t>
            </w:r>
          </w:p>
        </w:tc>
      </w:tr>
    </w:tbl>
    <w:p w:rsidR="002F5955" w:rsidRPr="00E106B2" w:rsidRDefault="002F5955">
      <w:pPr>
        <w:autoSpaceDE w:val="0"/>
        <w:autoSpaceDN w:val="0"/>
        <w:spacing w:after="0" w:line="14" w:lineRule="exact"/>
        <w:rPr>
          <w:lang w:val="ru-RU"/>
        </w:rPr>
      </w:pPr>
    </w:p>
    <w:p w:rsidR="002F5955" w:rsidRPr="00E106B2" w:rsidRDefault="002F5955">
      <w:pPr>
        <w:rPr>
          <w:lang w:val="ru-RU"/>
        </w:rPr>
        <w:sectPr w:rsidR="002F5955" w:rsidRPr="00E106B2">
          <w:pgSz w:w="16840" w:h="11900"/>
          <w:pgMar w:top="284" w:right="640" w:bottom="137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F5955" w:rsidRPr="00E106B2" w:rsidRDefault="002F5955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3962"/>
        <w:gridCol w:w="528"/>
        <w:gridCol w:w="1106"/>
        <w:gridCol w:w="1140"/>
        <w:gridCol w:w="864"/>
        <w:gridCol w:w="2378"/>
        <w:gridCol w:w="1356"/>
        <w:gridCol w:w="3700"/>
      </w:tblGrid>
      <w:tr w:rsidR="002F5955" w:rsidRPr="00E106B2">
        <w:trPr>
          <w:trHeight w:hRule="exact" w:val="485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правилами правописания и их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применением: обозначение гласных после шипящих в сочетаниях </w:t>
            </w:r>
            <w:r w:rsidRPr="00E106B2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жи, ши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(в положении под ударением)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13.12.2022 19.12.2022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Совместный анализ текста на наличие в нём слов с буквосо​четаниями жи;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ши;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ча;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ща;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чу;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щу;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выписывание из текста слов с буквосочетания​ ми ча;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ща;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чу;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щу;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жи;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ши; Упражнение: запись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предложения;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составленного из набора слов; с;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правильным оформлением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начала и конца предложе​ния; с соблюдением пробелов между словами;;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licey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free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russkii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yazyk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/75-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russkii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yazyk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nachalnoi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shkole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stages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/4494-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pravopisanie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bukvosochetanii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zhi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shi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«К.И. Чуковский. Сказки. Буква Л и звуки [л] [л’]» (РЭШ) 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/3796/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/179667/</w:t>
            </w:r>
          </w:p>
        </w:tc>
      </w:tr>
    </w:tbl>
    <w:p w:rsidR="002F5955" w:rsidRPr="00E106B2" w:rsidRDefault="002F5955">
      <w:pPr>
        <w:autoSpaceDE w:val="0"/>
        <w:autoSpaceDN w:val="0"/>
        <w:spacing w:after="0" w:line="14" w:lineRule="exact"/>
        <w:rPr>
          <w:lang w:val="ru-RU"/>
        </w:rPr>
      </w:pPr>
    </w:p>
    <w:p w:rsidR="002F5955" w:rsidRPr="00E106B2" w:rsidRDefault="002F5955">
      <w:pPr>
        <w:rPr>
          <w:lang w:val="ru-RU"/>
        </w:rPr>
        <w:sectPr w:rsidR="002F5955" w:rsidRPr="00E106B2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F5955" w:rsidRPr="00E106B2" w:rsidRDefault="002F5955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3962"/>
        <w:gridCol w:w="528"/>
        <w:gridCol w:w="1106"/>
        <w:gridCol w:w="1140"/>
        <w:gridCol w:w="864"/>
        <w:gridCol w:w="2378"/>
        <w:gridCol w:w="1356"/>
        <w:gridCol w:w="3700"/>
      </w:tblGrid>
      <w:tr w:rsidR="002F5955" w:rsidRPr="00E106B2">
        <w:trPr>
          <w:trHeight w:hRule="exact" w:val="688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3.7.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45" w:lineRule="auto"/>
              <w:ind w:left="72" w:right="86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Знакомство с правилами правописания и их применением: ч</w:t>
            </w:r>
            <w:r w:rsidRPr="00E106B2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а, ща, чу, щу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20.12.2022 26.12.2022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Совместный анализ текста на наличие в нём слов с буквосо​четаниями жи;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ши;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ча;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ща;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чу;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щу;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выписывание из текста слов с буквосочетания​ ми ча;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ща;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чу;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щу;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жи;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ши; Упражнение: запись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предложения;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составленного из набора слов; с;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правильным оформлением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начала и конца предложе​ния; с соблюдением пробелов между словами;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Комментированная запись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предложений с обязательным объяснением случаев;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употребления заглавной буквы; Игра «Кто больше»: подбор и запись имён собственных на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заданную букву;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списывание и запись под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диктовку с применением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изученных правил;;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текущий;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licey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free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russkii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yazyk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/75-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russkii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yazyk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nachalnoi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shkole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stages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/4494-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pravopisanie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bukvosochetanii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zhi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shi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портал Учи.ру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Урок «А С. Пушкин. «Сказка о рыбаке и рыбке».</w:t>
            </w:r>
          </w:p>
          <w:p w:rsidR="002F5955" w:rsidRPr="00E106B2" w:rsidRDefault="00E106B2">
            <w:pPr>
              <w:autoSpaceDE w:val="0"/>
              <w:autoSpaceDN w:val="0"/>
              <w:spacing w:before="20" w:after="0" w:line="245" w:lineRule="auto"/>
              <w:ind w:left="72" w:right="288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Буква Р и звуки [р] [р’]» (РЭШ) 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/6385/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/188153/</w:t>
            </w:r>
          </w:p>
        </w:tc>
      </w:tr>
      <w:tr w:rsidR="002F5955" w:rsidRPr="00E106B2">
        <w:trPr>
          <w:trHeight w:hRule="exact" w:val="186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3.8.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правилами правописания и их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применением: прописная буква в начале предложения, в именах собственных (имена людей, клички животных)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28.12.2022 18.01.2023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6" w:after="0" w:line="254" w:lineRule="auto"/>
              <w:ind w:left="72" w:right="288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 «Кто больше»: подбор и запись имён собственных на заданную букву;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списывание и запись под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диктовку с применением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изученных правил;;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nsportal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nachalnaya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russkii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yazyk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/2022/02/08/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prezentatsiya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po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russkomu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yazyku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po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teme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zaglavnaya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bukva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«Мало уметь читать, надо уметь думать. Буква Ш и звук [Ш]» (РЭШ) 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/6387/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/179773/ Урок «Где дружбой дорожат, там враги дрожат.</w:t>
            </w:r>
          </w:p>
          <w:p w:rsidR="002F5955" w:rsidRPr="00E106B2" w:rsidRDefault="00E106B2">
            <w:pPr>
              <w:autoSpaceDE w:val="0"/>
              <w:autoSpaceDN w:val="0"/>
              <w:spacing w:before="20" w:after="0" w:line="245" w:lineRule="auto"/>
              <w:ind w:left="72" w:right="288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Буквы Ж и звуки [Ж] [Ж’]» (РЭШ) 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/3831/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/179018/</w:t>
            </w:r>
          </w:p>
        </w:tc>
      </w:tr>
    </w:tbl>
    <w:p w:rsidR="002F5955" w:rsidRPr="00E106B2" w:rsidRDefault="002F5955">
      <w:pPr>
        <w:autoSpaceDE w:val="0"/>
        <w:autoSpaceDN w:val="0"/>
        <w:spacing w:after="0" w:line="14" w:lineRule="exact"/>
        <w:rPr>
          <w:lang w:val="ru-RU"/>
        </w:rPr>
      </w:pPr>
    </w:p>
    <w:p w:rsidR="002F5955" w:rsidRPr="00E106B2" w:rsidRDefault="002F5955">
      <w:pPr>
        <w:rPr>
          <w:lang w:val="ru-RU"/>
        </w:rPr>
        <w:sectPr w:rsidR="002F5955" w:rsidRPr="00E106B2">
          <w:pgSz w:w="16840" w:h="11900"/>
          <w:pgMar w:top="284" w:right="640" w:bottom="127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F5955" w:rsidRPr="00E106B2" w:rsidRDefault="002F5955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3962"/>
        <w:gridCol w:w="528"/>
        <w:gridCol w:w="1106"/>
        <w:gridCol w:w="1140"/>
        <w:gridCol w:w="864"/>
        <w:gridCol w:w="2378"/>
        <w:gridCol w:w="1356"/>
        <w:gridCol w:w="3700"/>
      </w:tblGrid>
      <w:tr w:rsidR="002F5955" w:rsidRPr="00E106B2">
        <w:trPr>
          <w:trHeight w:hRule="exact" w:val="393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3.9.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правилами правописания и их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применением: перенос слов по слогам без стечения согласных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19.01.2023 26.01.2023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пражнение: запись предложения; 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составленного из набора слов; с;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правильным оформлением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начала и конца предложе​ния;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 соблюдением пробелов между словами;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Комментированная запись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предложений с обязательным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объяснением случаев;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употребления заглавной буквы; Игра «Кто больше»: подбор и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запись имён собственных на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заданную букву;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списывание и запись под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диктовку с применением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изученных правил;;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 Практическая работа;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prezentaciya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po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russkomu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yazyku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temu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perenos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slov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-1-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4047130.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«Буква Щ и звук [Щ’] (РЭШ) 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/3480/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/182373/</w:t>
            </w:r>
          </w:p>
        </w:tc>
      </w:tr>
      <w:tr w:rsidR="002F5955" w:rsidRPr="00E106B2">
        <w:trPr>
          <w:trHeight w:hRule="exact" w:val="227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3.10.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правилами правописания и их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применением: знаки препинания в конце предложения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27.01.2023 03.02.2023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Комментированная запись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предложений с обязательным объяснением случаев;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употребления заглавной буквы; Игра «Кто больше»: подбор и запись имён собственных на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заданную букву;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списывание и запись под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диктовку с применением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изученных правил;;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prezentaciya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po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russkomu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yazyku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temu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perenos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slov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-1-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4047130.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«Буква Э. Звук [э]. Какими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буквами на письме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обозначаются гласные звуки?» (РЭШ) 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/6416/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/282744/ Урок «Буква Ф и звуки [ф] и [ф*]. Согласные звуки и буквы» (РЭШ) 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/6411/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/179491/ Урок «Ударение и перенос слов» (РЭШ) 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/3712/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conspect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/179122/</w:t>
            </w:r>
          </w:p>
        </w:tc>
      </w:tr>
      <w:tr w:rsidR="002F5955">
        <w:trPr>
          <w:trHeight w:hRule="exact" w:val="348"/>
        </w:trPr>
        <w:tc>
          <w:tcPr>
            <w:tcW w:w="4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70</w:t>
            </w:r>
          </w:p>
        </w:tc>
        <w:tc>
          <w:tcPr>
            <w:tcW w:w="10544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</w:tr>
      <w:tr w:rsidR="002F5955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СИСТЕМАТИЧЕСКИЙ КУРС</w:t>
            </w:r>
          </w:p>
        </w:tc>
      </w:tr>
      <w:tr w:rsidR="002F5955" w:rsidRPr="00E106B2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Раздел 1.</w:t>
            </w:r>
            <w:r w:rsidRPr="00E106B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Общие сведения о языке</w:t>
            </w:r>
          </w:p>
        </w:tc>
      </w:tr>
      <w:tr w:rsidR="002F5955" w:rsidRPr="00E106B2">
        <w:trPr>
          <w:trHeight w:hRule="exact" w:val="25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Язык как основное средство человеческого общения. Осознание целей и ситуаций общения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06.02.2023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 учителя на тему «Язык— средство общения людей»;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«Можно ли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общаться без помощи языка?»; Коллективное формулирование вывода о языке как основном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средстве;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человеческого общения;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рисунками и текстом как основа анализа особенно​стей ситуаций устного и письменного общения;;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«Как различить звуки и буквы?» (РЭШ)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/4205/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/202017/ Урок «Звуки и буквы» (Инфоурок) 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videolessons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33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aa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2-52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7-4856-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7-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de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779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deeb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7</w:t>
            </w:r>
          </w:p>
        </w:tc>
      </w:tr>
      <w:tr w:rsidR="002F5955">
        <w:trPr>
          <w:trHeight w:hRule="exact" w:val="348"/>
        </w:trPr>
        <w:tc>
          <w:tcPr>
            <w:tcW w:w="4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</w:tr>
      <w:tr w:rsidR="002F5955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2.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Фонетика</w:t>
            </w:r>
          </w:p>
        </w:tc>
      </w:tr>
    </w:tbl>
    <w:p w:rsidR="002F5955" w:rsidRDefault="002F5955">
      <w:pPr>
        <w:autoSpaceDE w:val="0"/>
        <w:autoSpaceDN w:val="0"/>
        <w:spacing w:after="0" w:line="14" w:lineRule="exact"/>
      </w:pPr>
    </w:p>
    <w:p w:rsidR="002F5955" w:rsidRDefault="002F5955">
      <w:pPr>
        <w:sectPr w:rsidR="002F5955">
          <w:pgSz w:w="16840" w:h="11900"/>
          <w:pgMar w:top="284" w:right="640" w:bottom="41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F5955" w:rsidRDefault="002F595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3962"/>
        <w:gridCol w:w="528"/>
        <w:gridCol w:w="1106"/>
        <w:gridCol w:w="1140"/>
        <w:gridCol w:w="864"/>
        <w:gridCol w:w="2378"/>
        <w:gridCol w:w="1356"/>
        <w:gridCol w:w="3700"/>
      </w:tblGrid>
      <w:tr w:rsidR="002F5955" w:rsidRPr="00E106B2">
        <w:trPr>
          <w:trHeight w:hRule="exact" w:val="476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47" w:lineRule="auto"/>
              <w:ind w:left="72" w:right="144"/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Звуки речи. Гласные и согласные звуки, их различение. Ударение в слове. Гласные ударные и безударные.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Твёрдые и мягкие согласные звуки, их различение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07.02.2023 08.02.2023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Беседа «Что мы знаем о звуках русского языка»;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ходе которой актуализируются знания;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приобретённые в период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обучения грамоте;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«Назови звук»:;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ведущий кидает мяч и просит привести;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пример звука (гласного звука; твёрдого;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согласного; мягкого согласного; звонкого согласного; глухого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согласного);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«Придумай слово с заданным звуком»;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задание:; установление основания для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сравнения;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звуков;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характеризовать (устно) звуки по заданным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признакам;;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50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nsportal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russkiy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yazyk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library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/2016/03/29/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prezentatsiya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temu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povtoryaem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fonetiku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Урок «Определение роли гласных букв в слове.</w:t>
            </w:r>
          </w:p>
          <w:p w:rsidR="002F5955" w:rsidRPr="00E106B2" w:rsidRDefault="00E106B2">
            <w:pPr>
              <w:autoSpaceDE w:val="0"/>
              <w:autoSpaceDN w:val="0"/>
              <w:spacing w:before="20" w:after="0" w:line="247" w:lineRule="auto"/>
              <w:ind w:left="72" w:right="288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Слова с буквой э. Ознакомление со словарём иностранных слов» (РЭШ) 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/6426/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/219898/</w:t>
            </w:r>
          </w:p>
        </w:tc>
      </w:tr>
      <w:tr w:rsidR="002F5955" w:rsidRPr="00E106B2">
        <w:trPr>
          <w:trHeight w:hRule="exact" w:val="186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47" w:lineRule="auto"/>
              <w:ind w:left="72" w:right="144"/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Звонкие и глухие согласные звуки, их различение. Согласный звук</w:t>
            </w:r>
            <w:r w:rsidRPr="00E106B2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 xml:space="preserve"> [й’]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 гласный звук </w:t>
            </w:r>
            <w:r w:rsidRPr="00E106B2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[и]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Шипящие </w:t>
            </w:r>
            <w:r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</w:rPr>
              <w:t>[ж], [ш], [ч’], [щ’]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09.02.2023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характеризовать (устно) звуки по заданным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признакам;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«Объясняем особенности гласных и соглас​ных звуков»;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Игра «Отгадай звук»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(определение звука по его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характери​стике);;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nsportal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nachalnaya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russkii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yazyk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/2017/02/17/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zvonkie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gluhie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soglasnye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zvuki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-1-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«Мягкий знак (ь). Правописание слов с мягким знаком на конце и в середине слова перед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согласными» (РЭШ) 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/6383/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/213721/</w:t>
            </w:r>
          </w:p>
        </w:tc>
      </w:tr>
    </w:tbl>
    <w:p w:rsidR="002F5955" w:rsidRPr="00E106B2" w:rsidRDefault="002F5955">
      <w:pPr>
        <w:autoSpaceDE w:val="0"/>
        <w:autoSpaceDN w:val="0"/>
        <w:spacing w:after="0" w:line="14" w:lineRule="exact"/>
        <w:rPr>
          <w:lang w:val="ru-RU"/>
        </w:rPr>
      </w:pPr>
    </w:p>
    <w:p w:rsidR="002F5955" w:rsidRPr="00E106B2" w:rsidRDefault="002F5955">
      <w:pPr>
        <w:rPr>
          <w:lang w:val="ru-RU"/>
        </w:rPr>
        <w:sectPr w:rsidR="002F5955" w:rsidRPr="00E106B2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F5955" w:rsidRPr="00E106B2" w:rsidRDefault="002F5955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3962"/>
        <w:gridCol w:w="528"/>
        <w:gridCol w:w="1106"/>
        <w:gridCol w:w="1140"/>
        <w:gridCol w:w="864"/>
        <w:gridCol w:w="2378"/>
        <w:gridCol w:w="1356"/>
        <w:gridCol w:w="3700"/>
      </w:tblGrid>
      <w:tr w:rsidR="002F5955">
        <w:trPr>
          <w:trHeight w:hRule="exact" w:val="52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Слог. Определение количества слогов в слове. Ударный слог. Деление слов на слоги (простые случаи, без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стечения согласных)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10.02.2023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«Объясняем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особенности гласных и соглас​ных звуков»;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Игра «Отгадай звук»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(определение звука по его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характери​стике);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соотнесение звука (выбирая из ряда предло​женных) и его качественной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характеристики;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группировка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звуков по;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заданному основанию;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задания: оценивание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правильности предложенной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характеристики звука;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нахож​дение;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допущенных при характеристике ошибок; Дидактическая игра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«Детективы»;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ходе игры нужно в ряду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предложенных слов находить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слова с заданными;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характеристиками звукового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состава;;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5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nsportal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nachalnaya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chtenie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/2015/10/09/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prezentatsiya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delenie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slov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slogi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электронное приложение к учебнику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Урок «Как мы используем алфавит?»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(РЭШ)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https://resh.edu.ru/subject/lesson/6218/start/188511/</w:t>
            </w:r>
          </w:p>
        </w:tc>
      </w:tr>
      <w:tr w:rsidR="002F5955">
        <w:trPr>
          <w:trHeight w:hRule="exact" w:val="350"/>
        </w:trPr>
        <w:tc>
          <w:tcPr>
            <w:tcW w:w="4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0544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</w:tr>
      <w:tr w:rsidR="002F5955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Графика</w:t>
            </w:r>
          </w:p>
        </w:tc>
      </w:tr>
    </w:tbl>
    <w:p w:rsidR="002F5955" w:rsidRDefault="002F5955">
      <w:pPr>
        <w:autoSpaceDE w:val="0"/>
        <w:autoSpaceDN w:val="0"/>
        <w:spacing w:after="0" w:line="14" w:lineRule="exact"/>
      </w:pPr>
    </w:p>
    <w:p w:rsidR="002F5955" w:rsidRDefault="002F5955">
      <w:pPr>
        <w:sectPr w:rsidR="002F5955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F5955" w:rsidRDefault="002F595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3962"/>
        <w:gridCol w:w="528"/>
        <w:gridCol w:w="1106"/>
        <w:gridCol w:w="1140"/>
        <w:gridCol w:w="864"/>
        <w:gridCol w:w="2378"/>
        <w:gridCol w:w="1356"/>
        <w:gridCol w:w="3700"/>
      </w:tblGrid>
      <w:tr w:rsidR="002F5955" w:rsidRPr="00E106B2">
        <w:trPr>
          <w:trHeight w:hRule="exact" w:val="53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 и буква. Различение звуков и букв. Обозначение на письме твёрдости согласных звуков буквами </w:t>
            </w:r>
            <w:r w:rsidRPr="00E106B2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а, о, у, ы, э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слова с буквой </w:t>
            </w:r>
            <w:r w:rsidRPr="00E106B2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э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Обозначение на письме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мягкости согласных звуков буквами </w:t>
            </w:r>
            <w:r w:rsidRPr="00E106B2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е, ё, ю, я, и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  <w:p w:rsidR="002F5955" w:rsidRPr="00E106B2" w:rsidRDefault="00E106B2">
            <w:pPr>
              <w:autoSpaceDE w:val="0"/>
              <w:autoSpaceDN w:val="0"/>
              <w:spacing w:before="20" w:after="0" w:line="247" w:lineRule="auto"/>
              <w:ind w:left="72" w:right="14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Функции букв </w:t>
            </w:r>
            <w:r w:rsidRPr="00E106B2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е, ё, ю, я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 Мягкий знак как показатель мягкости предшествующего согласного звука в конце слова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20.02.2023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57" w:lineRule="auto"/>
              <w:ind w:left="72" w:right="14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Моделировать звуко​буквенный состав слов;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подбор 1—2 слов к;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предложенной звуко​бук​венной модели; Учебный диалог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«Сравниваем звуковой и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буквенный состав слов»;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ходе диалога формулируются выводы о возможных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соотношениях звукового и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буквенного состава слов;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таблицей: заполнение таблицы примерами слов с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разным соотношением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количества звуков и букв для каждой из трёх колонок: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количество звуков равно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количеству букв;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количество звуков;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меньше количества букв;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количество;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звуков больше количества букв; Упражнение: определение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количества слогов в слове;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объяс​нение основания для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деления слов на слоги;;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«Упражнение на запоминание названий букв и порядка букв в алфавите» (РЭШ) 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/6413/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/281763/</w:t>
            </w:r>
          </w:p>
        </w:tc>
      </w:tr>
    </w:tbl>
    <w:p w:rsidR="002F5955" w:rsidRPr="00E106B2" w:rsidRDefault="002F5955">
      <w:pPr>
        <w:autoSpaceDE w:val="0"/>
        <w:autoSpaceDN w:val="0"/>
        <w:spacing w:after="0" w:line="14" w:lineRule="exact"/>
        <w:rPr>
          <w:lang w:val="ru-RU"/>
        </w:rPr>
      </w:pPr>
    </w:p>
    <w:p w:rsidR="002F5955" w:rsidRPr="00E106B2" w:rsidRDefault="002F5955">
      <w:pPr>
        <w:rPr>
          <w:lang w:val="ru-RU"/>
        </w:rPr>
        <w:sectPr w:rsidR="002F5955" w:rsidRPr="00E106B2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F5955" w:rsidRPr="00E106B2" w:rsidRDefault="002F5955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3962"/>
        <w:gridCol w:w="528"/>
        <w:gridCol w:w="1106"/>
        <w:gridCol w:w="1140"/>
        <w:gridCol w:w="864"/>
        <w:gridCol w:w="2378"/>
        <w:gridCol w:w="1356"/>
        <w:gridCol w:w="3700"/>
      </w:tblGrid>
      <w:tr w:rsidR="002F5955" w:rsidRPr="00E106B2">
        <w:trPr>
          <w:trHeight w:hRule="exact" w:val="668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Установление соотношения звукового и буквенного состава слова в словах типа стол, конь.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21.02.2023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57" w:lineRule="auto"/>
              <w:ind w:left="72" w:right="14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Моделировать звуко​буквенный состав;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подбор 1—2 слов к;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предложенной звуко​бук​венной модели; Учебный диалог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«Сравниваем звуковой и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буквенный состав слов»;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ходе диалога формулируются выводы о возможных;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соотношениях звукового и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буквенного;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состава слов;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таблицей: заполнение таблицы примерами слов с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разным соотношением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количества звуков и букв для каждой из трёх колонок: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количество звуков равно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количеству букв;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количество звуков;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меньше количества букв;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количество;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звуков больше количества букв; Упражнение: определение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количества;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слогов в слове;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объяс​нение основания для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деления слов на слоги;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нахождение в тексте слов с заданными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характеристиками звукового и слогового состава слова;;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nsportal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sites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default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files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/2020/05, учебная платформа Учи.ру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Урок «Закрепление по теме «Звуки и буквы.</w:t>
            </w:r>
          </w:p>
          <w:p w:rsidR="002F5955" w:rsidRPr="00E106B2" w:rsidRDefault="00E106B2">
            <w:pPr>
              <w:autoSpaceDE w:val="0"/>
              <w:autoSpaceDN w:val="0"/>
              <w:spacing w:before="20" w:after="0" w:line="245" w:lineRule="auto"/>
              <w:ind w:left="72" w:right="288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Алфавит» (РЭШ) 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/6412/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/188532/</w:t>
            </w:r>
          </w:p>
        </w:tc>
      </w:tr>
      <w:tr w:rsidR="002F5955" w:rsidRPr="00E106B2">
        <w:trPr>
          <w:trHeight w:hRule="exact" w:val="32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 небуквенных графических средств: пробела между словами, знака переноса.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22.02.2023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нахождение в тексте слов по заданным основаниям (ь;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обозначает мягкость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предшествующего согласного); Игровое упражнение «Кто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лучше;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расскажет о слове»;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ходе выполнения упражнения отрабатывается умение;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строить устное речевое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высказывание об обозначении звуков буква​ми; о звуковом и буквенном составе слова;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Игра-​соревнование «Повтори алфавит»;;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korolevairin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ucoz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load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obuchenie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gramote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/6 Урок «Повторяем всё, что мы знаем о звуках и буквах» (РЭШ) 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/6252/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/129058/</w:t>
            </w:r>
          </w:p>
        </w:tc>
      </w:tr>
    </w:tbl>
    <w:p w:rsidR="002F5955" w:rsidRPr="00E106B2" w:rsidRDefault="002F5955">
      <w:pPr>
        <w:autoSpaceDE w:val="0"/>
        <w:autoSpaceDN w:val="0"/>
        <w:spacing w:after="0" w:line="14" w:lineRule="exact"/>
        <w:rPr>
          <w:lang w:val="ru-RU"/>
        </w:rPr>
      </w:pPr>
    </w:p>
    <w:p w:rsidR="002F5955" w:rsidRPr="00E106B2" w:rsidRDefault="002F5955">
      <w:pPr>
        <w:rPr>
          <w:lang w:val="ru-RU"/>
        </w:rPr>
        <w:sectPr w:rsidR="002F5955" w:rsidRPr="00E106B2">
          <w:pgSz w:w="16840" w:h="11900"/>
          <w:pgMar w:top="284" w:right="640" w:bottom="65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F5955" w:rsidRPr="00E106B2" w:rsidRDefault="002F5955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3962"/>
        <w:gridCol w:w="528"/>
        <w:gridCol w:w="1106"/>
        <w:gridCol w:w="1140"/>
        <w:gridCol w:w="864"/>
        <w:gridCol w:w="2378"/>
        <w:gridCol w:w="1356"/>
        <w:gridCol w:w="3700"/>
      </w:tblGrid>
      <w:tr w:rsidR="002F5955" w:rsidRPr="00E106B2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47" w:lineRule="auto"/>
              <w:ind w:left="72" w:right="144"/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Русский алфавит: правильное название букв, знание их последовательности.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Использование алфавита для упорядочения списка слов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27.02.2023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Игра-​соревнование «Повтори алфавит»; Совместное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выполнение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упражнения«Запиши слова по алфавиту»;;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korolevairin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ucoz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load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obuchenie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gramote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/6, образовательная платформа РЭШ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«Урок развития речи. Чтение по ролям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сказки»(РЭШ) 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/6419/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/180339/</w:t>
            </w:r>
          </w:p>
        </w:tc>
      </w:tr>
      <w:tr w:rsidR="002F5955">
        <w:trPr>
          <w:trHeight w:hRule="exact" w:val="348"/>
        </w:trPr>
        <w:tc>
          <w:tcPr>
            <w:tcW w:w="4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0544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</w:tr>
      <w:tr w:rsidR="002F5955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4.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Лексика и морфология</w:t>
            </w:r>
          </w:p>
        </w:tc>
      </w:tr>
      <w:tr w:rsidR="002F5955" w:rsidRPr="00E106B2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6" w:after="0" w:line="230" w:lineRule="auto"/>
              <w:ind w:left="72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Слово как единица языка (ознакомление).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28.02.2023 01.03.2023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«На какие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вопросы могут отвечать слова?»; Наблюдение за словами;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отвечающими на вопросы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«кто?»;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«что?»;;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Образовательная платформа учи.ру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«Что такое лексическое значение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слова?»(РЭШ) 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/6423/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/180284/</w:t>
            </w:r>
          </w:p>
        </w:tc>
      </w:tr>
      <w:tr w:rsidR="002F5955" w:rsidRPr="00E106B2">
        <w:trPr>
          <w:trHeight w:hRule="exact" w:val="52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Слово как название предмета, признака предмета, действия предмета (ознакомление).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02.03.2023 14.03.2023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6" w:after="0" w:line="257" w:lineRule="auto"/>
              <w:ind w:left="72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Совместное выполнение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группировки слов по заданному признаку: отвечают на;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вопрос «что?» / отвечают на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вопрос«кто?»; Наблюдение за словами;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отвечающими на вопросы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«какой?»;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«какая?»;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«какое?»;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«какие?»;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задания: нахождение в тексте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 по заданным основаниям; например поиск слов;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отвечающих на вопрос «какая?»; Наблюдение за словами;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отвечающими на вопросы «что делать?»;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«что сделать?»; Работа в парах: отработка умения задавать к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приведённым словам вопросы«что;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делать?»;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«что сделать?»;;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korolevairin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ucoz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load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obuchenie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gramote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/6 Образоват.</w:t>
            </w:r>
          </w:p>
          <w:p w:rsidR="002F5955" w:rsidRPr="00E106B2" w:rsidRDefault="00E106B2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платформа Яндекс-учебник</w:t>
            </w:r>
          </w:p>
          <w:p w:rsidR="002F5955" w:rsidRPr="00E106B2" w:rsidRDefault="00E106B2">
            <w:pPr>
              <w:autoSpaceDE w:val="0"/>
              <w:autoSpaceDN w:val="0"/>
              <w:spacing w:before="212" w:after="0" w:line="245" w:lineRule="auto"/>
              <w:ind w:left="72" w:right="288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«Слово» (РЭШ) 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/6248/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/285224/</w:t>
            </w:r>
          </w:p>
        </w:tc>
      </w:tr>
    </w:tbl>
    <w:p w:rsidR="002F5955" w:rsidRPr="00E106B2" w:rsidRDefault="002F5955">
      <w:pPr>
        <w:autoSpaceDE w:val="0"/>
        <w:autoSpaceDN w:val="0"/>
        <w:spacing w:after="0" w:line="14" w:lineRule="exact"/>
        <w:rPr>
          <w:lang w:val="ru-RU"/>
        </w:rPr>
      </w:pPr>
    </w:p>
    <w:p w:rsidR="002F5955" w:rsidRPr="00E106B2" w:rsidRDefault="002F5955">
      <w:pPr>
        <w:rPr>
          <w:lang w:val="ru-RU"/>
        </w:rPr>
        <w:sectPr w:rsidR="002F5955" w:rsidRPr="00E106B2">
          <w:pgSz w:w="16840" w:h="11900"/>
          <w:pgMar w:top="284" w:right="640" w:bottom="143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F5955" w:rsidRPr="00E106B2" w:rsidRDefault="002F5955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3962"/>
        <w:gridCol w:w="528"/>
        <w:gridCol w:w="1106"/>
        <w:gridCol w:w="1140"/>
        <w:gridCol w:w="864"/>
        <w:gridCol w:w="2378"/>
        <w:gridCol w:w="1356"/>
        <w:gridCol w:w="3700"/>
      </w:tblGrid>
      <w:tr w:rsidR="002F5955" w:rsidRPr="00E106B2">
        <w:trPr>
          <w:trHeight w:hRule="exact" w:val="303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Выявление слов, значение которых требует уточнения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15.03.2023 16.03.2023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словами;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отвечающими на вопросы «что делать?»;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«что сделать?»; Работа в парах: отработка умения задавать к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приведённым словам вопросы«что;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делать?»;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«что сделать?»;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нахождение в тексте слов по заданному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основанию;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например слов;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отвечающих на вопрос «что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делает?»;;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korolevairin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ucoz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load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obuchenie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gramote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/6 Образовательная платформа учи.ру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«Слова-названия предметов, признаков и действий предметов и явлений» (РЭШ) 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/6421/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/299577/</w:t>
            </w:r>
          </w:p>
        </w:tc>
      </w:tr>
      <w:tr w:rsidR="002F5955">
        <w:trPr>
          <w:trHeight w:hRule="exact" w:val="348"/>
        </w:trPr>
        <w:tc>
          <w:tcPr>
            <w:tcW w:w="4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10544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</w:tr>
      <w:tr w:rsidR="002F5955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5.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Синтаксис</w:t>
            </w:r>
          </w:p>
        </w:tc>
      </w:tr>
      <w:tr w:rsidR="002F5955">
        <w:trPr>
          <w:trHeight w:hRule="exact" w:val="28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Предложение как единица языка (ознакомление). Слово, предложение (наблюдение над сходством и различием).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17.03.2023 20.03.2023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со схемой предложения: умение читать схему предло​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жения;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преобразовывать информацию; 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полученную из схемы: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составлять;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предложения;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соответствующие схеме;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 учётом знаков препинания в конце схемы; Совместная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работа: составление;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предложения из набора слов;;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5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korolevairin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ucoz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load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obuchenie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gramote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/6 Электронное приложение к учебнику "Русский язык" 1 класс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Урок «Что такое предложение?»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(РЭШ)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https://resh.edu.ru/subject/lesson/3615/start/213654/</w:t>
            </w:r>
          </w:p>
        </w:tc>
      </w:tr>
      <w:tr w:rsidR="002F5955">
        <w:trPr>
          <w:trHeight w:hRule="exact" w:val="226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5.2.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Установление связи слов в предложении при помощи смысловых вопросов.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21.03.2023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восстановление;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предложения в процессе выбора нужной формы слова;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данного в скобках;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сюжетными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картинками и;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небольшим текстом: выбор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фрагментов текста;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которые могут быть подписями под каждой из картинок;;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korolevairin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ucoz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load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obuchenie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gramote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/6 образовательная платформа РЭШ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Урок «Что такое члены предложения?»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(РЭШ) https://resh.edu.ru/subject/lesson/6244/start/89985/</w:t>
            </w:r>
          </w:p>
        </w:tc>
      </w:tr>
      <w:tr w:rsidR="002F5955" w:rsidRPr="00E106B2">
        <w:trPr>
          <w:trHeight w:hRule="exact" w:val="1674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5.3.</w:t>
            </w:r>
          </w:p>
        </w:tc>
        <w:tc>
          <w:tcPr>
            <w:tcW w:w="396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Восстановление деформированных предложений.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22.03.2023</w:t>
            </w:r>
          </w:p>
        </w:tc>
        <w:tc>
          <w:tcPr>
            <w:tcW w:w="237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деление; деформированного текста на предложения;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корректировка оформления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предложений;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списывание с учётом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правильного;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оформления предложе​ний;;</w:t>
            </w:r>
          </w:p>
        </w:tc>
        <w:tc>
          <w:tcPr>
            <w:tcW w:w="135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370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korolevairin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ucoz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load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obuchenie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gramote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/6 Электронное приложение к учебнику "Русский язык" 1 класс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«Основа предложения» (РЭШ) 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/3625/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/213676/</w:t>
            </w:r>
          </w:p>
        </w:tc>
      </w:tr>
    </w:tbl>
    <w:p w:rsidR="002F5955" w:rsidRPr="00E106B2" w:rsidRDefault="002F5955">
      <w:pPr>
        <w:autoSpaceDE w:val="0"/>
        <w:autoSpaceDN w:val="0"/>
        <w:spacing w:after="0" w:line="14" w:lineRule="exact"/>
        <w:rPr>
          <w:lang w:val="ru-RU"/>
        </w:rPr>
      </w:pPr>
    </w:p>
    <w:p w:rsidR="002F5955" w:rsidRPr="00E106B2" w:rsidRDefault="002F5955">
      <w:pPr>
        <w:rPr>
          <w:lang w:val="ru-RU"/>
        </w:rPr>
        <w:sectPr w:rsidR="002F5955" w:rsidRPr="00E106B2">
          <w:pgSz w:w="16840" w:h="11900"/>
          <w:pgMar w:top="284" w:right="640" w:bottom="38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F5955" w:rsidRPr="00E106B2" w:rsidRDefault="002F5955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3962"/>
        <w:gridCol w:w="528"/>
        <w:gridCol w:w="1106"/>
        <w:gridCol w:w="1140"/>
        <w:gridCol w:w="864"/>
        <w:gridCol w:w="2378"/>
        <w:gridCol w:w="1356"/>
        <w:gridCol w:w="3700"/>
      </w:tblGrid>
      <w:tr w:rsidR="002F5955" w:rsidRPr="00E106B2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5.4.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23.03.2023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сюжетными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картинками и;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небольшим текстом: выбор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фрагментов текста;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которые могут быть подписями под каждой из картинок; ;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korolevairin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ucoz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load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obuchenie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gramote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/6 Образовательная платформа учи.ру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«Связь слов в предложении. Вежливые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слова»(РЭШ) 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/6418/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/284889/</w:t>
            </w:r>
          </w:p>
        </w:tc>
      </w:tr>
      <w:tr w:rsidR="002F5955">
        <w:trPr>
          <w:trHeight w:hRule="exact" w:val="350"/>
        </w:trPr>
        <w:tc>
          <w:tcPr>
            <w:tcW w:w="4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0544" w:type="dxa"/>
            <w:gridSpan w:val="6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</w:tr>
      <w:tr w:rsidR="002F5955">
        <w:trPr>
          <w:trHeight w:hRule="exact" w:val="328"/>
        </w:trPr>
        <w:tc>
          <w:tcPr>
            <w:tcW w:w="15502" w:type="dxa"/>
            <w:gridSpan w:val="9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6.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Орфография и пунктуация</w:t>
            </w:r>
          </w:p>
        </w:tc>
      </w:tr>
    </w:tbl>
    <w:p w:rsidR="002F5955" w:rsidRDefault="002F5955">
      <w:pPr>
        <w:autoSpaceDE w:val="0"/>
        <w:autoSpaceDN w:val="0"/>
        <w:spacing w:after="0" w:line="14" w:lineRule="exact"/>
      </w:pPr>
    </w:p>
    <w:p w:rsidR="002F5955" w:rsidRDefault="002F5955">
      <w:pPr>
        <w:sectPr w:rsidR="002F5955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F5955" w:rsidRDefault="002F595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3962"/>
        <w:gridCol w:w="528"/>
        <w:gridCol w:w="1106"/>
        <w:gridCol w:w="1140"/>
        <w:gridCol w:w="864"/>
        <w:gridCol w:w="2378"/>
        <w:gridCol w:w="1356"/>
        <w:gridCol w:w="3700"/>
      </w:tblGrid>
      <w:tr w:rsidR="002F5955" w:rsidRPr="00E106B2">
        <w:trPr>
          <w:trHeight w:hRule="exact" w:val="1027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Ознакомление с правилами правописания и их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применение: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раздельное написание слов в предложении;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прописная буква в начале предложения и в именах собственных: в именах и фамилиях людей, кличках животных;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 перенос слов (без учёта морфемного членения слова);- гласные после шипящих в сочетаниях </w:t>
            </w:r>
            <w:r w:rsidRPr="00E106B2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жи, ши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(в положении под ударением), </w:t>
            </w:r>
            <w:r w:rsidRPr="00E106B2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ча, ща, чу, щу;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 сочетания </w:t>
            </w:r>
            <w:r w:rsidRPr="00E106B2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чк, чн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 слова с непроверяемыми гласными и согласными (перечень слов в орфографическом словаре учебника);- знаки препинания в конце предложения: точка,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вопросительный и восклицательный знаки.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24.03.2023 18.04.2023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словами;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сходными по;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звучанию;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но различ​ными по написанию; установление причин возможной ошибки при записи этих слов; Комментированное выполнение задания: выявление места в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слове;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где можно;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допустить ошибку;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Беседа;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актуализирующая;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последовательность действий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списывании;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Орфографический тренинг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правильности и аккуратности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списывания;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Наблюдение за написанием в; предложенных текстах соб​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ственных имён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существительных;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формулирование;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выводов;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соотнесение сделанных выводов с формулировкой правила в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учебнике;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запись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предложений;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включающих собствен​ные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имена;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существительные;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Творческое задание: придумать небольшой рассказ;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включив в него определённое; количество собственных имён; существительных;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использовать;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правило правописания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собственных имён при решении практических задач (выбор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написания;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например: Орёл — орёл;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Снежинка — снежинка;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Пушок — пушок и т. д.).;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выбор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необходимого знака препинания в конце предложения;;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Практическая работа;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«Когда написание букв, обозначающих безударные гласные звуки в корне слов, надо запомнить?» (РЭШ) 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/6427/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/179598/ Урок «Буквосочетания ЖИ-ШИ, ЧА-ЩА, ЧУ-ЩУ»(РЭШ) 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/3722/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/285249/</w:t>
            </w:r>
          </w:p>
        </w:tc>
      </w:tr>
    </w:tbl>
    <w:p w:rsidR="002F5955" w:rsidRPr="00E106B2" w:rsidRDefault="002F5955">
      <w:pPr>
        <w:autoSpaceDE w:val="0"/>
        <w:autoSpaceDN w:val="0"/>
        <w:spacing w:after="0" w:line="14" w:lineRule="exact"/>
        <w:rPr>
          <w:lang w:val="ru-RU"/>
        </w:rPr>
      </w:pPr>
    </w:p>
    <w:p w:rsidR="002F5955" w:rsidRPr="00E106B2" w:rsidRDefault="002F5955">
      <w:pPr>
        <w:rPr>
          <w:lang w:val="ru-RU"/>
        </w:rPr>
        <w:sectPr w:rsidR="002F5955" w:rsidRPr="00E106B2">
          <w:pgSz w:w="16840" w:h="11900"/>
          <w:pgMar w:top="284" w:right="640" w:bottom="51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F5955" w:rsidRPr="00E106B2" w:rsidRDefault="002F5955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3962"/>
        <w:gridCol w:w="528"/>
        <w:gridCol w:w="1106"/>
        <w:gridCol w:w="1140"/>
        <w:gridCol w:w="864"/>
        <w:gridCol w:w="2378"/>
        <w:gridCol w:w="1356"/>
        <w:gridCol w:w="3700"/>
      </w:tblGrid>
      <w:tr w:rsidR="002F5955" w:rsidRPr="00E106B2">
        <w:trPr>
          <w:trHeight w:hRule="exact" w:val="457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6.2.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Усвоение алгоритма списывания текста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19.04.2023 20.04.2023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Орфографический тренинг: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отработка;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правописания сочета​ ний жи; ши;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ча;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ща;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чу;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щу;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осуществление самоконтроля при использовании правил;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написанием слов с;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сочетаниями чк;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чн;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формулирование;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правила по результатам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наблюдения;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соотнесение вывода с текстом учебника; Орфографический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тренинг: написание слов с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сочетаниями чк;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чн;;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 работа;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korolevairin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ucoz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load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obuchenie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gramote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/6 Урок «Проверяем написание гласных и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согласных»(РЭШ) 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/6249/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/189233/</w:t>
            </w:r>
          </w:p>
        </w:tc>
      </w:tr>
      <w:tr w:rsidR="002F5955">
        <w:trPr>
          <w:trHeight w:hRule="exact" w:val="348"/>
        </w:trPr>
        <w:tc>
          <w:tcPr>
            <w:tcW w:w="4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</w:t>
            </w:r>
          </w:p>
        </w:tc>
        <w:tc>
          <w:tcPr>
            <w:tcW w:w="10544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</w:tr>
      <w:tr w:rsidR="002F5955">
        <w:trPr>
          <w:trHeight w:hRule="exact" w:val="33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7.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Развитие речи</w:t>
            </w:r>
          </w:p>
        </w:tc>
      </w:tr>
    </w:tbl>
    <w:p w:rsidR="002F5955" w:rsidRDefault="002F5955">
      <w:pPr>
        <w:autoSpaceDE w:val="0"/>
        <w:autoSpaceDN w:val="0"/>
        <w:spacing w:after="0" w:line="14" w:lineRule="exact"/>
      </w:pPr>
    </w:p>
    <w:p w:rsidR="002F5955" w:rsidRDefault="002F5955">
      <w:pPr>
        <w:sectPr w:rsidR="002F5955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F5955" w:rsidRDefault="002F595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3962"/>
        <w:gridCol w:w="528"/>
        <w:gridCol w:w="1106"/>
        <w:gridCol w:w="1140"/>
        <w:gridCol w:w="864"/>
        <w:gridCol w:w="2378"/>
        <w:gridCol w:w="1356"/>
        <w:gridCol w:w="3700"/>
      </w:tblGrid>
      <w:tr w:rsidR="002F5955">
        <w:trPr>
          <w:trHeight w:hRule="exact" w:val="649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7.1.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21.04.2023 24.04.2023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рисунками;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 которых;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изображены разные ситуа​ции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общения;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(приветствие;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прощание;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извинение;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благодар​ность;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обращение с просьбой);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устное обсуждение этих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ситуаций;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выбор соответствующих каждой ситуации слов речевого этикета; Учебный диалог;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ходе которого;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обсуждаются ситуации общения; в которых выражается просьба; обосновывается;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выбор слов речевого этикета;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соответствующих ситуации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выражения просьбы;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речевой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вежливого отказа с исполь​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зованием;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опорных слов;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Разыгрывание сценок;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отражающих;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 выражения просьбы; извинения;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вежливого отказа;;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47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multiurok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files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prezentatsiia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uroku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obucheniia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gramote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-1-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Образоват.</w:t>
            </w:r>
          </w:p>
          <w:p w:rsidR="002F5955" w:rsidRPr="00E106B2" w:rsidRDefault="00E106B2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платформа Яндекс-учебник</w:t>
            </w:r>
          </w:p>
          <w:p w:rsidR="002F5955" w:rsidRDefault="00E106B2">
            <w:pPr>
              <w:autoSpaceDE w:val="0"/>
              <w:autoSpaceDN w:val="0"/>
              <w:spacing w:before="404" w:after="0" w:line="247" w:lineRule="auto"/>
              <w:ind w:left="72" w:right="288"/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«Какая бывает речь. Что можно узнать о человеке по его речи?»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(РЭШ)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https://resh.edu.ru/subject/lesson/3581/start/179687/</w:t>
            </w:r>
          </w:p>
        </w:tc>
      </w:tr>
      <w:tr w:rsidR="002F5955">
        <w:trPr>
          <w:trHeight w:hRule="exact" w:val="35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7.2.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Текст как единица речи (ознакомление).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25.04.2023 26.04.2023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Разыгрывание сценок;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отражающих;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 выражения просьбы; извинения;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вежливого отказа;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речевой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содержащей извинение;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данной;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выбор адекватных средств;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выраже​ния извинения;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Комментированное выполнение задания: выбор из предло​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женного набора этикетных слов; соответствующих заданным;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ситуациям общения;;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6" w:after="0" w:line="25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prezentaciya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po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russkomu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yaziku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temu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situaciya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obscheniya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celi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obschenii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-2919316.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Урок «Что такое текст?»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(РЭШ)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https://resh.edu.ru/subject/lesson/6422/start/179554/</w:t>
            </w:r>
          </w:p>
        </w:tc>
      </w:tr>
    </w:tbl>
    <w:p w:rsidR="002F5955" w:rsidRDefault="002F5955">
      <w:pPr>
        <w:autoSpaceDE w:val="0"/>
        <w:autoSpaceDN w:val="0"/>
        <w:spacing w:after="0" w:line="14" w:lineRule="exact"/>
      </w:pPr>
    </w:p>
    <w:p w:rsidR="002F5955" w:rsidRDefault="002F5955">
      <w:pPr>
        <w:sectPr w:rsidR="002F5955">
          <w:pgSz w:w="16840" w:h="11900"/>
          <w:pgMar w:top="284" w:right="640" w:bottom="60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F5955" w:rsidRDefault="002F595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3962"/>
        <w:gridCol w:w="528"/>
        <w:gridCol w:w="1106"/>
        <w:gridCol w:w="1140"/>
        <w:gridCol w:w="864"/>
        <w:gridCol w:w="2378"/>
        <w:gridCol w:w="1356"/>
        <w:gridCol w:w="3700"/>
      </w:tblGrid>
      <w:tr w:rsidR="002F5955" w:rsidRPr="00E106B2">
        <w:trPr>
          <w:trHeight w:hRule="exact" w:val="457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7.3.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Осознание ситуации общения: с какой целью, с кем и где происходит общение.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27.04.2023 02.05.2023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речевой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вежливого отказа с исполь​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зованием;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опорных слов;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Разыгрывание сценок;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отражающих;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 выражения просьбы; извинения;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вежливого отказа;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речевой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содержащей извинение;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данной;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выбор адекватных средств;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выраже​ния извинения;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Комментированное выполнение задания: выбор из предло​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женного набора этикетных слов; соответствующих заданным;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ситуациям общения;;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prezentaciya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po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russkomu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yaziku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temu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situaciya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obscheniya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celi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obschenii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-2919316.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«Признаки текста: целостность, связность, законченность» (РЭШ) 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/3691/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/213613/</w:t>
            </w:r>
          </w:p>
        </w:tc>
      </w:tr>
      <w:tr w:rsidR="002F5955" w:rsidRPr="00E106B2">
        <w:trPr>
          <w:trHeight w:hRule="exact" w:val="35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7.4.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 устного общения (чтение диалогов по ролям, просмотр видеоматериалов, прослушивание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аудиозаписи).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03.05.2023 04.05.2023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речевой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содержащей извинение;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данной;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выбор адекватных средств;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выраже​ния извинения;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Комментированное выполнение задания: выбор из предло​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женного набора этикетных слов; соответствующих заданным;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ситуациям общения;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Творческое задание: придумать ситуации общения;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кото​рых могут быть;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употреблены предложенные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этикетные слова;;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prezentaciya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po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russkomu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yaziku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temu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situaciya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obscheniya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celi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obschenii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-2919316.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Урок «Тема и главная мысль текста.</w:t>
            </w:r>
          </w:p>
          <w:p w:rsidR="002F5955" w:rsidRPr="00E106B2" w:rsidRDefault="00E106B2">
            <w:pPr>
              <w:autoSpaceDE w:val="0"/>
              <w:autoSpaceDN w:val="0"/>
              <w:spacing w:before="20" w:after="0" w:line="245" w:lineRule="auto"/>
              <w:ind w:left="72" w:right="288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Заглавие»(РЭШ) 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/6258/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/179306</w:t>
            </w:r>
          </w:p>
        </w:tc>
      </w:tr>
    </w:tbl>
    <w:p w:rsidR="002F5955" w:rsidRPr="00E106B2" w:rsidRDefault="002F5955">
      <w:pPr>
        <w:autoSpaceDE w:val="0"/>
        <w:autoSpaceDN w:val="0"/>
        <w:spacing w:after="0" w:line="14" w:lineRule="exact"/>
        <w:rPr>
          <w:lang w:val="ru-RU"/>
        </w:rPr>
      </w:pPr>
    </w:p>
    <w:p w:rsidR="002F5955" w:rsidRPr="00E106B2" w:rsidRDefault="002F5955">
      <w:pPr>
        <w:rPr>
          <w:lang w:val="ru-RU"/>
        </w:rPr>
        <w:sectPr w:rsidR="002F5955" w:rsidRPr="00E106B2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F5955" w:rsidRPr="00E106B2" w:rsidRDefault="002F5955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3962"/>
        <w:gridCol w:w="528"/>
        <w:gridCol w:w="1106"/>
        <w:gridCol w:w="1140"/>
        <w:gridCol w:w="864"/>
        <w:gridCol w:w="2378"/>
        <w:gridCol w:w="1356"/>
        <w:gridCol w:w="3700"/>
      </w:tblGrid>
      <w:tr w:rsidR="002F5955" w:rsidRPr="00E106B2">
        <w:trPr>
          <w:trHeight w:hRule="exact" w:val="361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7.5.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Овладение нормами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05.05.2023 25.05.2023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Творческое задание: придумать ситуации общения;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кото​рых могут быть;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употреблены предложенные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этикетные слова;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оценивание; дидактического текста с точки зрения;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наличия/отсутствия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необходимых;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элементов речево​го этикета в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описанных в тексте ситуациях общения;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оценивание; предложенных юмористиче​ских; стихотворений с точки зрения соблюдения героями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стихотворений правил;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https://infourok.ru/prezentaciy a-po-russkomu-yaziku-na-temu-situaciya-obscheniya-celi-v</w:t>
            </w:r>
          </w:p>
          <w:p w:rsidR="002F5955" w:rsidRPr="00E106B2" w:rsidRDefault="00E106B2">
            <w:pPr>
              <w:autoSpaceDE w:val="0"/>
              <w:autoSpaceDN w:val="0"/>
              <w:spacing w:before="212" w:after="0" w:line="247" w:lineRule="auto"/>
              <w:ind w:left="72" w:right="288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obschenii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-2919316.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«Предложение и текст» (РЭШ) </w:t>
            </w:r>
            <w:r w:rsidRPr="00E106B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/6255/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/219925/</w:t>
            </w:r>
          </w:p>
        </w:tc>
      </w:tr>
      <w:tr w:rsidR="002F5955">
        <w:trPr>
          <w:trHeight w:hRule="exact" w:val="348"/>
        </w:trPr>
        <w:tc>
          <w:tcPr>
            <w:tcW w:w="4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0544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</w:tr>
      <w:tr w:rsidR="002F5955">
        <w:trPr>
          <w:trHeight w:hRule="exact" w:val="348"/>
        </w:trPr>
        <w:tc>
          <w:tcPr>
            <w:tcW w:w="4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 время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</w:t>
            </w:r>
          </w:p>
        </w:tc>
        <w:tc>
          <w:tcPr>
            <w:tcW w:w="10544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</w:tr>
      <w:tr w:rsidR="002F5955">
        <w:trPr>
          <w:trHeight w:hRule="exact" w:val="328"/>
        </w:trPr>
        <w:tc>
          <w:tcPr>
            <w:tcW w:w="4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82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</w:tr>
    </w:tbl>
    <w:p w:rsidR="002F5955" w:rsidRDefault="002F5955">
      <w:pPr>
        <w:autoSpaceDE w:val="0"/>
        <w:autoSpaceDN w:val="0"/>
        <w:spacing w:after="0" w:line="14" w:lineRule="exact"/>
      </w:pPr>
    </w:p>
    <w:p w:rsidR="002F5955" w:rsidRDefault="002F5955">
      <w:pPr>
        <w:sectPr w:rsidR="002F5955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F5955" w:rsidRDefault="002F5955">
      <w:pPr>
        <w:autoSpaceDE w:val="0"/>
        <w:autoSpaceDN w:val="0"/>
        <w:spacing w:after="78" w:line="220" w:lineRule="exact"/>
      </w:pPr>
    </w:p>
    <w:p w:rsidR="002F5955" w:rsidRDefault="00E106B2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ПОУРОЧНОЕ ПЛАНИРОВАНИЕ </w:t>
      </w:r>
    </w:p>
    <w:tbl>
      <w:tblPr>
        <w:tblW w:w="0" w:type="auto"/>
        <w:tblInd w:w="6" w:type="dxa"/>
        <w:tblLayout w:type="fixed"/>
        <w:tblLook w:val="04A0"/>
      </w:tblPr>
      <w:tblGrid>
        <w:gridCol w:w="576"/>
        <w:gridCol w:w="3204"/>
        <w:gridCol w:w="734"/>
        <w:gridCol w:w="1620"/>
        <w:gridCol w:w="1668"/>
        <w:gridCol w:w="1236"/>
        <w:gridCol w:w="1574"/>
      </w:tblGrid>
      <w:tr w:rsidR="002F5955">
        <w:trPr>
          <w:trHeight w:hRule="exact" w:val="492"/>
        </w:trPr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2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71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</w:p>
        </w:tc>
      </w:tr>
      <w:tr w:rsidR="002F5955">
        <w:trPr>
          <w:trHeight w:hRule="exact" w:val="828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955" w:rsidRDefault="002F5955"/>
        </w:tc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955" w:rsidRDefault="002F5955"/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955" w:rsidRDefault="002F5955"/>
        </w:tc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955" w:rsidRDefault="002F5955"/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Пропись – первая учебная тетрадь.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01.09.2022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Рабочая строка. Верхняя и нижняя линии рабочей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строки.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02.09.2022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Письмо овалов и полуовалов.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Рисование бордюров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длинных прямых наклонных линий.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 w:rsidTr="002E6E33">
        <w:trPr>
          <w:trHeight w:hRule="exact" w:val="195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наклонной длинной линии с закруглением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внизу(влево). Письмо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короткой наклонной линии с закруглением внизу(вправо).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короткой наклонной линии с закруглением вверху (влево). Письмо длинной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наклонной линии с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закруглением внизу(вправо).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09.09.2022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78" w:lineRule="auto"/>
              <w:ind w:left="72" w:right="144"/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больших и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маленьких овалов, их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чередование.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Письмо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коротких наклонных линий.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12.09.2022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2F5955">
        <w:trPr>
          <w:trHeight w:hRule="exact" w:val="215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коротких и длинных наклонных линий, их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чередование. Письмо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коротких и длинных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наклонных линий с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закруглением влево и вправо.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2F5955" w:rsidRDefault="002F5955">
      <w:pPr>
        <w:autoSpaceDE w:val="0"/>
        <w:autoSpaceDN w:val="0"/>
        <w:spacing w:after="0" w:line="14" w:lineRule="exact"/>
      </w:pPr>
    </w:p>
    <w:p w:rsidR="002F5955" w:rsidRDefault="002F5955">
      <w:pPr>
        <w:sectPr w:rsidR="002F5955">
          <w:pgSz w:w="11900" w:h="16840"/>
          <w:pgMar w:top="298" w:right="590" w:bottom="1250" w:left="666" w:header="720" w:footer="720" w:gutter="0"/>
          <w:cols w:space="720" w:equalWidth="0">
            <w:col w:w="10644" w:space="0"/>
          </w:cols>
          <w:docGrid w:linePitch="360"/>
        </w:sectPr>
      </w:pPr>
    </w:p>
    <w:p w:rsidR="002F5955" w:rsidRDefault="002F595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76"/>
        <w:gridCol w:w="3204"/>
        <w:gridCol w:w="734"/>
        <w:gridCol w:w="1620"/>
        <w:gridCol w:w="1668"/>
        <w:gridCol w:w="1236"/>
        <w:gridCol w:w="1574"/>
      </w:tblGrid>
      <w:tr w:rsidR="002F5955">
        <w:trPr>
          <w:trHeight w:hRule="exact" w:val="31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86" w:lineRule="auto"/>
              <w:ind w:left="72" w:right="14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короткой наклонной линии с закруглением внизу вправо. Письмо коротких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наклонных линий с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закруглением вверху влево и закруглением внизу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вправо.Письмо наклонных линий с петлёй вверху и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внизу.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 w:rsidTr="002E6E33">
        <w:trPr>
          <w:trHeight w:hRule="exact" w:val="178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/>
              <w:ind w:left="72"/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наклонных линий с петлёй вверху и внизу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.Письмо полуовалов, их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чередование.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овалов.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Строчная и заглавная буквыА, 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Строчная буква 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Заглавная буква 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Строчная буква 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Строчная и заглавная буквыУ, у.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Строчная и заглавная буквыН, н.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100" w:after="0" w:line="262" w:lineRule="auto"/>
              <w:ind w:left="72" w:right="86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Строчная и заглавная буквыС, с.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Заглавная буква С.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Строчная и заглавная буквыК, к.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Строчная и заглавная буквыТ, т.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Строчная и заглавная буквыТ, т.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03.10.2022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2F5955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Строчная и заглавная буквыЛ, 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04.10.2022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2F5955" w:rsidRDefault="002F5955">
      <w:pPr>
        <w:autoSpaceDE w:val="0"/>
        <w:autoSpaceDN w:val="0"/>
        <w:spacing w:after="0" w:line="14" w:lineRule="exact"/>
      </w:pPr>
    </w:p>
    <w:p w:rsidR="002F5955" w:rsidRDefault="002F5955">
      <w:pPr>
        <w:sectPr w:rsidR="002F5955">
          <w:pgSz w:w="11900" w:h="16840"/>
          <w:pgMar w:top="284" w:right="590" w:bottom="404" w:left="666" w:header="720" w:footer="720" w:gutter="0"/>
          <w:cols w:space="720" w:equalWidth="0">
            <w:col w:w="10644" w:space="0"/>
          </w:cols>
          <w:docGrid w:linePitch="360"/>
        </w:sectPr>
      </w:pPr>
    </w:p>
    <w:p w:rsidR="002F5955" w:rsidRDefault="002F595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76"/>
        <w:gridCol w:w="3204"/>
        <w:gridCol w:w="734"/>
        <w:gridCol w:w="1620"/>
        <w:gridCol w:w="1668"/>
        <w:gridCol w:w="1236"/>
        <w:gridCol w:w="1574"/>
      </w:tblGrid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Повторение и закрепление изученного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Строчная буква р. Заглавная буква Р.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Строчная и заглавная буквыВ, 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Строчная и заглавная буквыЕ, 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Строчная и заглавная буквыП, п.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Строчная и заглавная буквыП, п.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Строчная и заглавная буквыМ, м.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Строчная и заглавная буквыМ, м.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Строчная и заглавная буквыЗ, з.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Строчная и заглавная буквыЗ, з.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Строчная и заглавная буквыЗ, з.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Строчная и заглавная буквыБ, б.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Строчная и заглавная буквыБ, б.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Строчная и заглавная буквыБ, б.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Строчная и заглавная буквыД, д.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Строчная и заглавная буквыД, д.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Заглавная буква Д.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27.10.2022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2F5955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Строчная и заглавная буквыЯ, 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2F5955" w:rsidRDefault="002F5955">
      <w:pPr>
        <w:autoSpaceDE w:val="0"/>
        <w:autoSpaceDN w:val="0"/>
        <w:spacing w:after="0" w:line="14" w:lineRule="exact"/>
      </w:pPr>
    </w:p>
    <w:p w:rsidR="002F5955" w:rsidRDefault="002F5955">
      <w:pPr>
        <w:sectPr w:rsidR="002F5955">
          <w:pgSz w:w="11900" w:h="16840"/>
          <w:pgMar w:top="284" w:right="590" w:bottom="676" w:left="666" w:header="720" w:footer="720" w:gutter="0"/>
          <w:cols w:space="720" w:equalWidth="0">
            <w:col w:w="10644" w:space="0"/>
          </w:cols>
          <w:docGrid w:linePitch="360"/>
        </w:sectPr>
      </w:pPr>
    </w:p>
    <w:p w:rsidR="002F5955" w:rsidRDefault="002F595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76"/>
        <w:gridCol w:w="3204"/>
        <w:gridCol w:w="734"/>
        <w:gridCol w:w="1620"/>
        <w:gridCol w:w="1668"/>
        <w:gridCol w:w="1236"/>
        <w:gridCol w:w="1574"/>
      </w:tblGrid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Строчная и заглавная буквыЯ, 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Строчная и заглавнаябуквы Я, 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Строчная и заглавная буквыЯ, 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09.11.2022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Строчная и заглавная буквыГ, г.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Строчная и заглавная буквыГ, г.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Строчная и заглавная буквыГ, г.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Строчная буква ч.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Строчная буква ч.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Заглавная буква Ч.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Буква ь.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Буква ь.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Строчная и заглавная буквыШ, ш.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Строчная и заглавная буквыШ, ш.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слогов и слов сизученными буквами.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Строчная и заглавная буквыЖ, ж.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Строчная и заглавная буквыЖ, ж.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Строчная и заглавная буквыЖ, ж.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29.11.2022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2F5955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изученных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букв,слогов. Письмо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элементов изученных букв.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2F5955" w:rsidRDefault="002F5955">
      <w:pPr>
        <w:autoSpaceDE w:val="0"/>
        <w:autoSpaceDN w:val="0"/>
        <w:spacing w:after="0" w:line="14" w:lineRule="exact"/>
      </w:pPr>
    </w:p>
    <w:p w:rsidR="002F5955" w:rsidRDefault="002F5955">
      <w:pPr>
        <w:sectPr w:rsidR="002F5955">
          <w:pgSz w:w="11900" w:h="16840"/>
          <w:pgMar w:top="284" w:right="590" w:bottom="508" w:left="666" w:header="720" w:footer="720" w:gutter="0"/>
          <w:cols w:space="720" w:equalWidth="0">
            <w:col w:w="10644" w:space="0"/>
          </w:cols>
          <w:docGrid w:linePitch="360"/>
        </w:sectPr>
      </w:pPr>
    </w:p>
    <w:p w:rsidR="002F5955" w:rsidRDefault="002F595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76"/>
        <w:gridCol w:w="3204"/>
        <w:gridCol w:w="734"/>
        <w:gridCol w:w="1620"/>
        <w:gridCol w:w="1668"/>
        <w:gridCol w:w="1236"/>
        <w:gridCol w:w="1574"/>
      </w:tblGrid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Строчная буква ё.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01.12.2022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Строчная буква ё. Заглавная буква Ё.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02.12.2022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Заглавная буква Ё.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Строчная и заглавная буквыЙ, 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Строчная и заглавная буквыЙ, 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изученных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букв,слогов. Письмо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элементов изученных букв.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Строчная и заглавная буквыХ, х.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09.12.2022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Строчная и заглавная буквыХ, х.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69.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Строчная и заглавная буквыХ, х.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70.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изученных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букв,слогов. Письмо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элементов изученных букв.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71.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Строчная и заглавная буквыЮ, ю.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72.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Строчная и заглавная буквыЮ, ю.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16.12.2022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2F5955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73.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100" w:after="0" w:line="262" w:lineRule="auto"/>
              <w:ind w:left="72" w:right="86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Строчная и заглавная буквыЮ, ю.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74.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Строчная и заглавная буквыЦ, ц.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75.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Строчная и заглавная буквыЦ, ц.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76.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слогов и слов с буквами Ц, ц и другими изученными буквами.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77.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Строчная и заглавная буквыЭ, э.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2F5955" w:rsidRDefault="002F5955">
      <w:pPr>
        <w:autoSpaceDE w:val="0"/>
        <w:autoSpaceDN w:val="0"/>
        <w:spacing w:after="0" w:line="14" w:lineRule="exact"/>
      </w:pPr>
    </w:p>
    <w:p w:rsidR="002F5955" w:rsidRDefault="002F5955">
      <w:pPr>
        <w:sectPr w:rsidR="002F5955">
          <w:pgSz w:w="11900" w:h="16840"/>
          <w:pgMar w:top="284" w:right="590" w:bottom="584" w:left="666" w:header="720" w:footer="720" w:gutter="0"/>
          <w:cols w:space="720" w:equalWidth="0">
            <w:col w:w="10644" w:space="0"/>
          </w:cols>
          <w:docGrid w:linePitch="360"/>
        </w:sectPr>
      </w:pPr>
    </w:p>
    <w:p w:rsidR="002F5955" w:rsidRDefault="002F595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76"/>
        <w:gridCol w:w="3204"/>
        <w:gridCol w:w="734"/>
        <w:gridCol w:w="1620"/>
        <w:gridCol w:w="1668"/>
        <w:gridCol w:w="1236"/>
        <w:gridCol w:w="1574"/>
      </w:tblGrid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78.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Строчная и заглавная буквыЭ, э.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79.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Строчная буква щ.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80.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Строчная буква щ.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81.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Заглавная буква Щ.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82.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Строчная и заглавная буквыФ, ф.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83.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Строчная и заглавная буквыФ, ф.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84.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изученных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букв,слогов. Письмо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элементов изученных букв.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85.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Строчные буквы ь, ъ.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86.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Строчные буквы ь, ъ.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87.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71" w:lineRule="auto"/>
              <w:ind w:left="72" w:right="718"/>
              <w:jc w:val="both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слогов и слов с буквами ь, ъ и другими изученными буквами.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88.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Контрольное списывание.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2F5955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89.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Упражнение в письме букв,соединений, слов и предложений.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19.01.2023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2F595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90.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Упражнение в письме букв,соединений, слов и предложений.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91.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Дифференциация букв ц - ч -щ на письме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23.01.2023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92.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слов, предложений с буквами ц - ч - щ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93.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Правописание сочетаний ча-ща, чу-щу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94.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Правописание сочетаний жи-ши, ча - ща, чу - щу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2F5955" w:rsidRDefault="002F5955">
      <w:pPr>
        <w:autoSpaceDE w:val="0"/>
        <w:autoSpaceDN w:val="0"/>
        <w:spacing w:after="0" w:line="14" w:lineRule="exact"/>
      </w:pPr>
    </w:p>
    <w:p w:rsidR="002F5955" w:rsidRDefault="002F5955">
      <w:pPr>
        <w:sectPr w:rsidR="002F5955">
          <w:pgSz w:w="11900" w:h="16840"/>
          <w:pgMar w:top="284" w:right="590" w:bottom="418" w:left="666" w:header="720" w:footer="720" w:gutter="0"/>
          <w:cols w:space="720" w:equalWidth="0">
            <w:col w:w="10644" w:space="0"/>
          </w:cols>
          <w:docGrid w:linePitch="360"/>
        </w:sectPr>
      </w:pPr>
    </w:p>
    <w:p w:rsidR="002F5955" w:rsidRDefault="002F595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76"/>
        <w:gridCol w:w="3204"/>
        <w:gridCol w:w="734"/>
        <w:gridCol w:w="1620"/>
        <w:gridCol w:w="1668"/>
        <w:gridCol w:w="1236"/>
        <w:gridCol w:w="1574"/>
      </w:tblGrid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95.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96.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Ф, ф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97.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Дифференциация букв в - ф на письме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98.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буквы ъ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01.02.2023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99.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Дифференциация букв ь - ъ на письме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02.02.2023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100.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Написание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слов,        предложений с буквами ь, ъ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101. 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71" w:lineRule="auto"/>
              <w:ind w:left="576" w:right="576" w:hanging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Закрепление написания </w:t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всех         букв русского алфавита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 w:rsidTr="002E6E33">
        <w:trPr>
          <w:trHeight w:hRule="exact" w:val="146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102.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Преобразование печатного шрифта в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письменный.Списывание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103.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Упражнения по выработке каллиграфически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правильного письма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104. 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Письмо слов с сочетаниями </w:t>
            </w:r>
            <w:r w:rsidRPr="00E106B2">
              <w:rPr>
                <w:lang w:val="ru-RU"/>
              </w:rPr>
              <w:tab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чк, чн, чт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09.02.2023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105.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86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Правописание слов с </w:t>
            </w:r>
            <w:r w:rsidRPr="00E106B2">
              <w:rPr>
                <w:lang w:val="ru-RU"/>
              </w:rPr>
              <w:tab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буквами е, ё, ю, 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30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106. </w:t>
            </w:r>
          </w:p>
        </w:tc>
        <w:tc>
          <w:tcPr>
            <w:tcW w:w="32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100" w:after="0" w:line="262" w:lineRule="auto"/>
              <w:ind w:right="144"/>
              <w:jc w:val="center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Дифференциация букв о - ё, у - ю, а - я, э - е на письме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20.02.2023</w:t>
            </w:r>
          </w:p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 w:rsidTr="002E6E33">
        <w:trPr>
          <w:trHeight w:hRule="exact" w:val="129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107.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71" w:lineRule="auto"/>
              <w:ind w:left="576" w:right="576" w:hanging="576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Правописание заглавной буквы в словах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</w:t>
            </w:r>
            <w:bookmarkStart w:id="0" w:name="_GoBack"/>
            <w:bookmarkEnd w:id="0"/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предложениях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108.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 с деформированным предложением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109.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 с текстом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14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110.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/>
              <w:ind w:left="72"/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Закрепление написания слов, предложений с изученными буквами.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Контрольное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списывание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28.02.2023 ;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Контрольное списывание;</w:t>
            </w:r>
          </w:p>
        </w:tc>
      </w:tr>
    </w:tbl>
    <w:p w:rsidR="002F5955" w:rsidRDefault="002F5955">
      <w:pPr>
        <w:autoSpaceDE w:val="0"/>
        <w:autoSpaceDN w:val="0"/>
        <w:spacing w:after="0" w:line="14" w:lineRule="exact"/>
      </w:pPr>
    </w:p>
    <w:p w:rsidR="002F5955" w:rsidRDefault="002F5955">
      <w:pPr>
        <w:sectPr w:rsidR="002F5955">
          <w:pgSz w:w="11900" w:h="16840"/>
          <w:pgMar w:top="284" w:right="590" w:bottom="328" w:left="666" w:header="720" w:footer="720" w:gutter="0"/>
          <w:cols w:space="720" w:equalWidth="0">
            <w:col w:w="10644" w:space="0"/>
          </w:cols>
          <w:docGrid w:linePitch="360"/>
        </w:sectPr>
      </w:pPr>
    </w:p>
    <w:p w:rsidR="002F5955" w:rsidRDefault="002F595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76"/>
        <w:gridCol w:w="3204"/>
        <w:gridCol w:w="734"/>
        <w:gridCol w:w="1620"/>
        <w:gridCol w:w="1668"/>
        <w:gridCol w:w="1236"/>
        <w:gridCol w:w="1574"/>
      </w:tblGrid>
      <w:tr w:rsidR="002F5955" w:rsidTr="002E6E33">
        <w:trPr>
          <w:trHeight w:hRule="exact" w:val="142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111. 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71" w:lineRule="auto"/>
              <w:ind w:left="156" w:right="288" w:hanging="156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Знакомство с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учебником.Язык и речь, их значение в жизни людей.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01.03.2023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 w:rsidTr="00E106B2">
        <w:trPr>
          <w:trHeight w:hRule="exact" w:val="96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112. 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115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Виды речи (общее представление)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02.03.2023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113.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71" w:lineRule="auto"/>
              <w:ind w:left="576" w:right="432" w:hanging="576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Предложение как группа слов, выражающая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законченную мысль.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114. 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100" w:after="0"/>
              <w:ind w:left="156" w:right="144" w:hanging="156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Диалог. Осознание ситуации общения: с какой целью, с кем и где происходит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 w:rsidTr="002E6E33">
        <w:trPr>
          <w:trHeight w:hRule="exact" w:val="132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115. 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86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Диалог. Проверочная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работа№1 «Текст,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2F5955" w:rsidRPr="00E106B2" w:rsidTr="00E106B2">
        <w:trPr>
          <w:trHeight w:hRule="exact" w:val="24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116. 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81" w:lineRule="auto"/>
              <w:ind w:left="576" w:right="144" w:hanging="576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Слова – названия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предметови явлений, слова –названия признаков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предметов, слова–названия действий предметов.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2F5955">
            <w:pPr>
              <w:rPr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2F5955">
            <w:pPr>
              <w:rPr>
                <w:lang w:val="ru-RU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09.03.2023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2F5955" w:rsidRPr="00E106B2" w:rsidTr="00E106B2">
        <w:trPr>
          <w:trHeight w:hRule="exact" w:val="155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117.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71" w:lineRule="auto"/>
              <w:ind w:left="576" w:right="914" w:hanging="576"/>
              <w:jc w:val="both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Слова однозначные и многозначные(общее представление).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2F5955">
            <w:pPr>
              <w:rPr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2F5955">
            <w:pPr>
              <w:rPr>
                <w:lang w:val="ru-RU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10.03.2023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2F595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118. 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71" w:lineRule="auto"/>
              <w:ind w:left="156" w:hanging="156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Развитие речи. Составление текста по рисунку и опорным словам.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 w:rsidTr="00E106B2">
        <w:trPr>
          <w:trHeight w:hRule="exact" w:val="22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119.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83" w:lineRule="auto"/>
              <w:ind w:left="72"/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Слова – названия предметов и явлений, слова –названия признаков предметов, слова–названия действий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предметов.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Проверочная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 №2 «Слово».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2F5955" w:rsidTr="00E106B2">
        <w:trPr>
          <w:trHeight w:hRule="exact" w:val="114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120.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720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Деление слов на </w:t>
            </w:r>
            <w:r w:rsidRPr="00E106B2">
              <w:rPr>
                <w:lang w:val="ru-RU"/>
              </w:rPr>
              <w:br/>
            </w:r>
            <w:r w:rsidRPr="00E106B2">
              <w:rPr>
                <w:lang w:val="ru-RU"/>
              </w:rPr>
              <w:tab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слоги.Решение кейсов.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 w:rsidTr="00E106B2">
        <w:trPr>
          <w:trHeight w:hRule="exact" w:val="17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 xml:space="preserve">121. 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71" w:lineRule="auto"/>
              <w:ind w:left="576" w:right="432" w:hanging="576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121. Деление слов на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слоги.Проверочная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работа№3«Слово и слог»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16.03.2023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2F5955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122.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122. Правило переноса слов.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2F5955" w:rsidRDefault="002F5955">
      <w:pPr>
        <w:autoSpaceDE w:val="0"/>
        <w:autoSpaceDN w:val="0"/>
        <w:spacing w:after="0" w:line="14" w:lineRule="exact"/>
      </w:pPr>
    </w:p>
    <w:p w:rsidR="002F5955" w:rsidRDefault="002F5955">
      <w:pPr>
        <w:sectPr w:rsidR="002F5955">
          <w:pgSz w:w="11900" w:h="16840"/>
          <w:pgMar w:top="284" w:right="590" w:bottom="808" w:left="666" w:header="720" w:footer="720" w:gutter="0"/>
          <w:cols w:space="720" w:equalWidth="0">
            <w:col w:w="10644" w:space="0"/>
          </w:cols>
          <w:docGrid w:linePitch="360"/>
        </w:sectPr>
      </w:pPr>
    </w:p>
    <w:p w:rsidR="002F5955" w:rsidRDefault="002F595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76"/>
        <w:gridCol w:w="3204"/>
        <w:gridCol w:w="734"/>
        <w:gridCol w:w="1620"/>
        <w:gridCol w:w="1668"/>
        <w:gridCol w:w="1236"/>
        <w:gridCol w:w="1574"/>
      </w:tblGrid>
      <w:tr w:rsidR="002F5955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123. 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81" w:lineRule="auto"/>
              <w:ind w:left="156" w:right="144" w:hanging="156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Развитие речи. Наблюдение над словом как средством создания словесно-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художественного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образа.Проверочная работа№4«Перенос слов»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2F5955" w:rsidTr="00E106B2">
        <w:trPr>
          <w:trHeight w:hRule="exact" w:val="10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124.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86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Ударение. Ударный и </w:t>
            </w:r>
            <w:r w:rsidRPr="00E106B2">
              <w:rPr>
                <w:lang w:val="ru-RU"/>
              </w:rPr>
              <w:tab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безударный слог.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125. 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right="720"/>
              <w:jc w:val="center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Ударение. Ударный  и безударный слог.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 w:rsidTr="00E106B2">
        <w:trPr>
          <w:trHeight w:hRule="exact" w:val="1289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126. </w:t>
            </w:r>
          </w:p>
        </w:tc>
        <w:tc>
          <w:tcPr>
            <w:tcW w:w="32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100" w:after="0" w:line="271" w:lineRule="auto"/>
              <w:ind w:left="156" w:right="144" w:hanging="156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Развитие речи.Коллективное составление содержания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основной части сказки.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23.03.2023</w:t>
            </w:r>
          </w:p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127.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Звуки и буквы.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128.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115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.Русский алфавит,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илиАзбука.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04.04.2023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129.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115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Русский алфавит,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илиАзбука.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130. 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 w:rsidP="00E106B2">
            <w:pPr>
              <w:autoSpaceDE w:val="0"/>
              <w:autoSpaceDN w:val="0"/>
              <w:spacing w:before="98" w:after="0" w:line="271" w:lineRule="auto"/>
              <w:ind w:right="86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Гласные звуки.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Буквы,обозначающие гласные звуки.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 w:rsidRPr="00E106B2" w:rsidTr="00E106B2">
        <w:trPr>
          <w:trHeight w:hRule="exact" w:val="145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131.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71" w:lineRule="auto"/>
              <w:ind w:left="576" w:right="432" w:hanging="576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Буквы е, ё, ю, я и их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функции в слове.Слова с буквой э.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2F5955">
            <w:pPr>
              <w:rPr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2F5955">
            <w:pPr>
              <w:rPr>
                <w:lang w:val="ru-RU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07.04.2023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2F5955" w:rsidRPr="00E106B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132.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Развитие речи. Составление развёрнутого ответа на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вопрос.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2F5955">
            <w:pPr>
              <w:rPr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2F5955">
            <w:pPr>
              <w:rPr>
                <w:lang w:val="ru-RU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10.04.2023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2F5955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133. 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tabs>
                <w:tab w:val="left" w:pos="576"/>
              </w:tabs>
              <w:autoSpaceDE w:val="0"/>
              <w:autoSpaceDN w:val="0"/>
              <w:spacing w:before="100" w:after="0" w:line="262" w:lineRule="auto"/>
              <w:ind w:right="720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Ударные и безударные </w:t>
            </w:r>
            <w:r w:rsidRPr="00E106B2">
              <w:rPr>
                <w:lang w:val="ru-RU"/>
              </w:rPr>
              <w:tab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гласные звуки.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11.04.2023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134.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720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Ударные и безударные </w:t>
            </w:r>
            <w:r w:rsidRPr="00E106B2">
              <w:rPr>
                <w:lang w:val="ru-RU"/>
              </w:rPr>
              <w:tab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гласные звуки.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135.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720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Ударные и безударные </w:t>
            </w:r>
            <w:r w:rsidRPr="00E106B2">
              <w:rPr>
                <w:lang w:val="ru-RU"/>
              </w:rPr>
              <w:tab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гласные звуки.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215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136.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Развитие речи. Составление устного рассказа по рисунку и опорным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словам.Проверочная работа№5«Ударные и безударные гласные».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</w:tbl>
    <w:p w:rsidR="002F5955" w:rsidRDefault="002F5955">
      <w:pPr>
        <w:autoSpaceDE w:val="0"/>
        <w:autoSpaceDN w:val="0"/>
        <w:spacing w:after="0" w:line="14" w:lineRule="exact"/>
      </w:pPr>
    </w:p>
    <w:p w:rsidR="002F5955" w:rsidRDefault="002F5955">
      <w:pPr>
        <w:sectPr w:rsidR="002F5955">
          <w:pgSz w:w="11900" w:h="16840"/>
          <w:pgMar w:top="284" w:right="590" w:bottom="316" w:left="666" w:header="720" w:footer="720" w:gutter="0"/>
          <w:cols w:space="720" w:equalWidth="0">
            <w:col w:w="10644" w:space="0"/>
          </w:cols>
          <w:docGrid w:linePitch="360"/>
        </w:sectPr>
      </w:pPr>
    </w:p>
    <w:p w:rsidR="002F5955" w:rsidRDefault="002F595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76"/>
        <w:gridCol w:w="3204"/>
        <w:gridCol w:w="734"/>
        <w:gridCol w:w="1620"/>
        <w:gridCol w:w="1668"/>
        <w:gridCol w:w="1236"/>
        <w:gridCol w:w="1574"/>
      </w:tblGrid>
      <w:tr w:rsidR="002F5955" w:rsidTr="00E106B2">
        <w:trPr>
          <w:trHeight w:hRule="exact" w:val="14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137. 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71" w:lineRule="auto"/>
              <w:ind w:left="576" w:right="720" w:hanging="576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Проверочный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диктант№1«Ударные и безударные гласные».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Диктант;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138. 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Согласные звуки.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139.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Согласные звуки.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140. 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86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Слова с удвоенными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согласными.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 w:rsidTr="00E106B2">
        <w:trPr>
          <w:trHeight w:hRule="exact" w:val="1343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141. </w:t>
            </w:r>
          </w:p>
        </w:tc>
        <w:tc>
          <w:tcPr>
            <w:tcW w:w="32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tabs>
                <w:tab w:val="left" w:pos="576"/>
              </w:tabs>
              <w:autoSpaceDE w:val="0"/>
              <w:autoSpaceDN w:val="0"/>
              <w:spacing w:before="100" w:after="0" w:line="262" w:lineRule="auto"/>
              <w:ind w:right="576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Буквы Й и И. Слова со </w:t>
            </w:r>
            <w:r w:rsidRPr="00E106B2">
              <w:rPr>
                <w:lang w:val="ru-RU"/>
              </w:rPr>
              <w:tab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звуком [й’] и буквой «и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21.04.2023</w:t>
            </w:r>
          </w:p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142. 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/>
              <w:ind w:left="156" w:right="144" w:hanging="156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Развитие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речи.Восстановление текста с нарушенным порядком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предложений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F5955" w:rsidTr="00E106B2">
        <w:trPr>
          <w:trHeight w:hRule="exact" w:val="104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143. 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1152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Твёрдые и мягкие согласныезвуки.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144. 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71" w:lineRule="auto"/>
              <w:ind w:left="576" w:right="144" w:hanging="576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Буквы для обозначения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твёрдых и мягких согласных звуков.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145.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Мягкий знак как показатель мягкости согласного звука.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146. 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right="144"/>
              <w:jc w:val="center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Мягкий знак как показатель мягкости согласного звука.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 w:rsidTr="00E106B2">
        <w:trPr>
          <w:trHeight w:hRule="exact" w:val="140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147.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71" w:lineRule="auto"/>
              <w:ind w:left="576" w:right="576" w:hanging="576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Согласные парные и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непарные по твёрдости-мягкости.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02.05.2023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 w:rsidTr="00E106B2">
        <w:trPr>
          <w:trHeight w:hRule="exact" w:val="127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148. 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100" w:after="0" w:line="271" w:lineRule="auto"/>
              <w:ind w:left="576" w:right="576" w:hanging="576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Согласные парные и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непарные по твёрдости-мягкости.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03.05.2023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149.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Согласные звонкие и глухие.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04.05.2023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150.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71" w:lineRule="auto"/>
              <w:ind w:left="576" w:right="432" w:hanging="576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Звонкие и глухие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согласныезвуки на конце слова.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151.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71" w:lineRule="auto"/>
              <w:ind w:left="576" w:right="432" w:hanging="576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Звонкие и глухие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согласныезвуки на конце слова.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2F5955" w:rsidRDefault="002F5955">
      <w:pPr>
        <w:autoSpaceDE w:val="0"/>
        <w:autoSpaceDN w:val="0"/>
        <w:spacing w:after="0" w:line="14" w:lineRule="exact"/>
      </w:pPr>
    </w:p>
    <w:p w:rsidR="002F5955" w:rsidRDefault="002F5955">
      <w:pPr>
        <w:sectPr w:rsidR="002F5955">
          <w:pgSz w:w="11900" w:h="16840"/>
          <w:pgMar w:top="284" w:right="590" w:bottom="572" w:left="666" w:header="720" w:footer="720" w:gutter="0"/>
          <w:cols w:space="720" w:equalWidth="0">
            <w:col w:w="10644" w:space="0"/>
          </w:cols>
          <w:docGrid w:linePitch="360"/>
        </w:sectPr>
      </w:pPr>
    </w:p>
    <w:p w:rsidR="002F5955" w:rsidRDefault="002F595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76"/>
        <w:gridCol w:w="3204"/>
        <w:gridCol w:w="734"/>
        <w:gridCol w:w="1620"/>
        <w:gridCol w:w="1668"/>
        <w:gridCol w:w="1236"/>
        <w:gridCol w:w="1574"/>
      </w:tblGrid>
      <w:tr w:rsidR="002F5955" w:rsidTr="002E6E33">
        <w:trPr>
          <w:trHeight w:hRule="exact" w:val="14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152. 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71" w:lineRule="auto"/>
              <w:ind w:left="576" w:right="720" w:hanging="576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Проверочный диктант№2«Согласные звуки и буквы».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Диктант;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153. 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Шипящие согласные звуки.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F5955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154.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Проект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«Скороговорки».Составление сборника«Весёлые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скороговорки».Решение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кейсов.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30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155. </w:t>
            </w:r>
          </w:p>
        </w:tc>
        <w:tc>
          <w:tcPr>
            <w:tcW w:w="32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Буквосочетания ЧК, ЧН, ЧТ.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16.05.2023</w:t>
            </w:r>
          </w:p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156. 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 Буквосочетания ЧК, ЧН, ЧТ.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 w:rsidRPr="002E6E33" w:rsidTr="002E6E33">
        <w:trPr>
          <w:trHeight w:hRule="exact" w:val="107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157. 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720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Буквосочетания ЖИ–</w:t>
            </w:r>
            <w:r w:rsidRPr="00E106B2">
              <w:rPr>
                <w:lang w:val="ru-RU"/>
              </w:rPr>
              <w:tab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ШИ,ЧА–ЩА, ЧУ–ЩУ.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2E6E33" w:rsidRDefault="00E106B2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2E6E3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2E6E33" w:rsidRDefault="002F5955">
            <w:pPr>
              <w:rPr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2E6E33" w:rsidRDefault="002F5955">
            <w:pPr>
              <w:rPr>
                <w:lang w:val="ru-RU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2E6E33" w:rsidRDefault="00E106B2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2E6E3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18.05.2023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2E6E33" w:rsidRDefault="00E106B2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2E6E3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2F5955" w:rsidRPr="002E6E33" w:rsidTr="002E6E33">
        <w:trPr>
          <w:trHeight w:hRule="exact" w:val="9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2E6E33" w:rsidRDefault="00E106B2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2E6E3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158.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576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Буквосочетания ЖИ–</w:t>
            </w:r>
            <w:r w:rsidRPr="00E106B2">
              <w:rPr>
                <w:lang w:val="ru-RU"/>
              </w:rPr>
              <w:tab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ШИ,ЧА–ЩА, ЧУ–ЩУ.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2E6E33" w:rsidRDefault="00E106B2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2E6E3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2E6E33" w:rsidRDefault="002F5955">
            <w:pPr>
              <w:rPr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2E6E33" w:rsidRDefault="002F5955">
            <w:pPr>
              <w:rPr>
                <w:lang w:val="ru-RU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2E6E33" w:rsidRDefault="00E106B2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2E6E3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19.05.2023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2E6E33" w:rsidRDefault="00E106B2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2E6E3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Практическая работа;</w:t>
            </w:r>
          </w:p>
        </w:tc>
      </w:tr>
      <w:tr w:rsidR="002F5955" w:rsidTr="002E6E33">
        <w:trPr>
          <w:trHeight w:hRule="exact" w:val="142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2E6E33" w:rsidRDefault="00E106B2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2E6E3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159.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2E6E33" w:rsidRDefault="00E106B2">
            <w:pPr>
              <w:autoSpaceDE w:val="0"/>
              <w:autoSpaceDN w:val="0"/>
              <w:spacing w:before="98" w:after="0" w:line="271" w:lineRule="auto"/>
              <w:ind w:left="576" w:right="720" w:hanging="576"/>
              <w:rPr>
                <w:lang w:val="ru-RU"/>
              </w:rPr>
            </w:pPr>
            <w:r w:rsidRPr="002E6E3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Проверочный </w:t>
            </w:r>
            <w:r w:rsidRPr="002E6E33">
              <w:rPr>
                <w:lang w:val="ru-RU"/>
              </w:rPr>
              <w:br/>
            </w:r>
            <w:r w:rsidRPr="002E6E3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диктант№3«Шипящие согласныезвуки».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Диктант;</w:t>
            </w:r>
          </w:p>
        </w:tc>
      </w:tr>
      <w:tr w:rsidR="002F59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160. 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Заглавная буква в словах.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161.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81" w:lineRule="auto"/>
              <w:ind w:left="576" w:hanging="576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Заглавная буква в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именах,фамилиях,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отчествах,кличках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животных,названиях городов и т.д.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 w:rsidTr="002E6E33">
        <w:trPr>
          <w:trHeight w:hRule="exact" w:val="144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162. 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100" w:after="0" w:line="271" w:lineRule="auto"/>
              <w:ind w:left="576" w:right="720" w:hanging="576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Итоговая проверочная работа. Контрольное списывание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23.05.2023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tabs>
                <w:tab w:val="left" w:pos="156"/>
              </w:tabs>
              <w:autoSpaceDE w:val="0"/>
              <w:autoSpaceDN w:val="0"/>
              <w:spacing w:before="100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2F5955" w:rsidTr="002E6E33">
        <w:trPr>
          <w:trHeight w:hRule="exact" w:val="17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163.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/>
              <w:ind w:left="576" w:right="144" w:hanging="576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Проект «Сказочная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страничка» (в названиях </w:t>
            </w:r>
            <w:r w:rsidRPr="00E106B2">
              <w:rPr>
                <w:lang w:val="ru-RU"/>
              </w:rPr>
              <w:br/>
            </w: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сказок – изученные правила письма).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F5955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164.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Закрепление правописания орфограмм, изученных в 1 классе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2F5955" w:rsidRDefault="002F5955">
      <w:pPr>
        <w:autoSpaceDE w:val="0"/>
        <w:autoSpaceDN w:val="0"/>
        <w:spacing w:after="0" w:line="14" w:lineRule="exact"/>
      </w:pPr>
    </w:p>
    <w:p w:rsidR="002F5955" w:rsidRDefault="002F5955">
      <w:pPr>
        <w:sectPr w:rsidR="002F5955">
          <w:pgSz w:w="11900" w:h="16840"/>
          <w:pgMar w:top="284" w:right="590" w:bottom="730" w:left="666" w:header="720" w:footer="720" w:gutter="0"/>
          <w:cols w:space="720" w:equalWidth="0">
            <w:col w:w="10644" w:space="0"/>
          </w:cols>
          <w:docGrid w:linePitch="360"/>
        </w:sectPr>
      </w:pPr>
    </w:p>
    <w:p w:rsidR="002F5955" w:rsidRDefault="002F595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76"/>
        <w:gridCol w:w="3204"/>
        <w:gridCol w:w="734"/>
        <w:gridCol w:w="1620"/>
        <w:gridCol w:w="1668"/>
        <w:gridCol w:w="1236"/>
        <w:gridCol w:w="1574"/>
      </w:tblGrid>
      <w:tr w:rsidR="002F595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165. 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71" w:lineRule="auto"/>
              <w:ind w:left="156" w:right="288" w:hanging="156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Закрепление правописания орфограмм, изученных в 1 классе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2F595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2F5955">
        <w:trPr>
          <w:trHeight w:hRule="exact" w:val="808"/>
        </w:trPr>
        <w:tc>
          <w:tcPr>
            <w:tcW w:w="3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Pr="00E106B2" w:rsidRDefault="00E106B2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E106B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5955" w:rsidRDefault="00E106B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</w:t>
            </w:r>
          </w:p>
        </w:tc>
      </w:tr>
    </w:tbl>
    <w:p w:rsidR="002F5955" w:rsidRDefault="002F5955">
      <w:pPr>
        <w:autoSpaceDE w:val="0"/>
        <w:autoSpaceDN w:val="0"/>
        <w:spacing w:after="0" w:line="14" w:lineRule="exact"/>
      </w:pPr>
    </w:p>
    <w:p w:rsidR="002F5955" w:rsidRDefault="002F5955">
      <w:pPr>
        <w:sectPr w:rsidR="002F5955">
          <w:pgSz w:w="11900" w:h="16840"/>
          <w:pgMar w:top="284" w:right="590" w:bottom="1440" w:left="666" w:header="720" w:footer="720" w:gutter="0"/>
          <w:cols w:space="720" w:equalWidth="0">
            <w:col w:w="10644" w:space="0"/>
          </w:cols>
          <w:docGrid w:linePitch="360"/>
        </w:sectPr>
      </w:pPr>
    </w:p>
    <w:p w:rsidR="002F5955" w:rsidRDefault="002F5955">
      <w:pPr>
        <w:autoSpaceDE w:val="0"/>
        <w:autoSpaceDN w:val="0"/>
        <w:spacing w:after="78" w:line="220" w:lineRule="exact"/>
      </w:pPr>
    </w:p>
    <w:p w:rsidR="002F5955" w:rsidRDefault="00E106B2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2F5955" w:rsidRDefault="00E106B2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2F5955" w:rsidRPr="00E106B2" w:rsidRDefault="00E106B2">
      <w:pPr>
        <w:autoSpaceDE w:val="0"/>
        <w:autoSpaceDN w:val="0"/>
        <w:spacing w:before="166" w:after="0" w:line="281" w:lineRule="auto"/>
        <w:ind w:right="1440"/>
        <w:rPr>
          <w:lang w:val="ru-RU"/>
        </w:rPr>
      </w:pP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 xml:space="preserve">1.Канакина В.П.; </w:t>
      </w:r>
      <w:r w:rsidRPr="00E106B2">
        <w:rPr>
          <w:lang w:val="ru-RU"/>
        </w:rPr>
        <w:br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 xml:space="preserve">Горецкий В.Г. Русский язык. Учебник. 1 класс. /М.: Просвещение; </w:t>
      </w:r>
      <w:r w:rsidRPr="00E106B2">
        <w:rPr>
          <w:lang w:val="ru-RU"/>
        </w:rPr>
        <w:br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 xml:space="preserve">2.Канакина В.П.; </w:t>
      </w:r>
      <w:r w:rsidRPr="00E106B2">
        <w:rPr>
          <w:lang w:val="ru-RU"/>
        </w:rPr>
        <w:br/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Горецкий В.Г. Русский язык. Методическое пособие. 1 класс./ М.: Просвещение;  3.Канакина В.П. Русский язык. Рабочая тетрадь. 1 класс. / М.: Просвещение</w:t>
      </w:r>
    </w:p>
    <w:p w:rsidR="002F5955" w:rsidRPr="00E106B2" w:rsidRDefault="00E106B2">
      <w:pPr>
        <w:autoSpaceDE w:val="0"/>
        <w:autoSpaceDN w:val="0"/>
        <w:spacing w:before="264" w:after="0" w:line="230" w:lineRule="auto"/>
        <w:rPr>
          <w:lang w:val="ru-RU"/>
        </w:rPr>
      </w:pPr>
      <w:r w:rsidRPr="00E106B2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2F5955" w:rsidRPr="00E106B2" w:rsidRDefault="00E106B2">
      <w:pPr>
        <w:autoSpaceDE w:val="0"/>
        <w:autoSpaceDN w:val="0"/>
        <w:spacing w:before="168" w:after="0" w:line="262" w:lineRule="auto"/>
        <w:ind w:right="288"/>
        <w:rPr>
          <w:lang w:val="ru-RU"/>
        </w:rPr>
      </w:pP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 xml:space="preserve">1.Канакина В.П., Горецкий В.Г. Русский язык. Рабочие программы. 1-4 классы. / М.: Просвещение, </w:t>
      </w:r>
    </w:p>
    <w:p w:rsidR="002F5955" w:rsidRPr="00E106B2" w:rsidRDefault="00E106B2">
      <w:pPr>
        <w:autoSpaceDE w:val="0"/>
        <w:autoSpaceDN w:val="0"/>
        <w:spacing w:before="406" w:after="0" w:line="230" w:lineRule="auto"/>
        <w:rPr>
          <w:lang w:val="ru-RU"/>
        </w:rPr>
      </w:pP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 xml:space="preserve">2.Канакина В.П. Русский язык. Тестовые задания. 1 класс. / М.: Просвещение, </w:t>
      </w:r>
    </w:p>
    <w:p w:rsidR="002F5955" w:rsidRPr="00E106B2" w:rsidRDefault="00E106B2">
      <w:pPr>
        <w:autoSpaceDE w:val="0"/>
        <w:autoSpaceDN w:val="0"/>
        <w:spacing w:before="406" w:after="0" w:line="262" w:lineRule="auto"/>
        <w:rPr>
          <w:lang w:val="ru-RU"/>
        </w:rPr>
      </w:pP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3.Ковригина Т.В. Русский язык: обучение грамоте (обучение письму), технологические карты, 1 класс / Издательство «Учитель»</w:t>
      </w:r>
    </w:p>
    <w:p w:rsidR="002F5955" w:rsidRPr="00E106B2" w:rsidRDefault="00E106B2">
      <w:pPr>
        <w:autoSpaceDE w:val="0"/>
        <w:autoSpaceDN w:val="0"/>
        <w:spacing w:before="262" w:after="0" w:line="230" w:lineRule="auto"/>
        <w:rPr>
          <w:lang w:val="ru-RU"/>
        </w:rPr>
      </w:pPr>
      <w:r w:rsidRPr="00E106B2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2F5955" w:rsidRPr="00E106B2" w:rsidRDefault="00E106B2">
      <w:pPr>
        <w:autoSpaceDE w:val="0"/>
        <w:autoSpaceDN w:val="0"/>
        <w:spacing w:before="166" w:after="0" w:line="262" w:lineRule="auto"/>
        <w:ind w:right="1728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https</w:t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infourok</w:t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prezentaciya</w:t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po</w:t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russkomu</w:t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yaziku</w:t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na</w:t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temu</w:t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situaciya</w:t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obscheniya</w:t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celi</w:t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v</w:t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obschenii</w:t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-2919316.</w:t>
      </w:r>
      <w:r>
        <w:rPr>
          <w:rFonts w:ascii="Times New Roman" w:eastAsia="Times New Roman" w:hAnsi="Times New Roman"/>
          <w:color w:val="000000"/>
          <w:sz w:val="24"/>
        </w:rPr>
        <w:t>html</w:t>
      </w:r>
    </w:p>
    <w:p w:rsidR="002F5955" w:rsidRPr="00E106B2" w:rsidRDefault="00E106B2">
      <w:pPr>
        <w:autoSpaceDE w:val="0"/>
        <w:autoSpaceDN w:val="0"/>
        <w:spacing w:before="406" w:after="0" w:line="262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https</w:t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nsportal</w:t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nachalnaya</w:t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shkola</w:t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russkii</w:t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yazyk</w:t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/2022/02/08/</w:t>
      </w:r>
      <w:r>
        <w:rPr>
          <w:rFonts w:ascii="Times New Roman" w:eastAsia="Times New Roman" w:hAnsi="Times New Roman"/>
          <w:color w:val="000000"/>
          <w:sz w:val="24"/>
        </w:rPr>
        <w:t>prezentatsiya</w:t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po</w:t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russkomu</w:t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yazyku</w:t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po</w:t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teme</w:t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zaglavnaya</w:t>
      </w: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bukva</w:t>
      </w:r>
    </w:p>
    <w:p w:rsidR="002F5955" w:rsidRPr="00E106B2" w:rsidRDefault="00E106B2">
      <w:pPr>
        <w:autoSpaceDE w:val="0"/>
        <w:autoSpaceDN w:val="0"/>
        <w:spacing w:before="406" w:after="0" w:line="230" w:lineRule="auto"/>
        <w:rPr>
          <w:lang w:val="ru-RU"/>
        </w:rPr>
      </w:pP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Образовательная платформа РЭШ, Учи.ру, Яндекс класс</w:t>
      </w:r>
    </w:p>
    <w:p w:rsidR="002F5955" w:rsidRPr="00E106B2" w:rsidRDefault="002F5955">
      <w:pPr>
        <w:rPr>
          <w:lang w:val="ru-RU"/>
        </w:rPr>
        <w:sectPr w:rsidR="002F5955" w:rsidRPr="00E106B2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F5955" w:rsidRPr="00E106B2" w:rsidRDefault="002F5955">
      <w:pPr>
        <w:autoSpaceDE w:val="0"/>
        <w:autoSpaceDN w:val="0"/>
        <w:spacing w:after="78" w:line="220" w:lineRule="exact"/>
        <w:rPr>
          <w:lang w:val="ru-RU"/>
        </w:rPr>
      </w:pPr>
    </w:p>
    <w:p w:rsidR="002F5955" w:rsidRPr="00E106B2" w:rsidRDefault="00E106B2">
      <w:pPr>
        <w:autoSpaceDE w:val="0"/>
        <w:autoSpaceDN w:val="0"/>
        <w:spacing w:after="0" w:line="230" w:lineRule="auto"/>
        <w:rPr>
          <w:lang w:val="ru-RU"/>
        </w:rPr>
      </w:pPr>
      <w:r w:rsidRPr="00E106B2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2F5955" w:rsidRPr="00E106B2" w:rsidRDefault="00E106B2">
      <w:pPr>
        <w:autoSpaceDE w:val="0"/>
        <w:autoSpaceDN w:val="0"/>
        <w:spacing w:before="346" w:after="0" w:line="230" w:lineRule="auto"/>
        <w:rPr>
          <w:lang w:val="ru-RU"/>
        </w:rPr>
      </w:pPr>
      <w:r w:rsidRPr="00E106B2">
        <w:rPr>
          <w:rFonts w:ascii="Times New Roman" w:eastAsia="Times New Roman" w:hAnsi="Times New Roman"/>
          <w:b/>
          <w:color w:val="000000"/>
          <w:sz w:val="24"/>
          <w:lang w:val="ru-RU"/>
        </w:rPr>
        <w:t>УЧЕБНОЕ ОБОРУДОВАНИЕ</w:t>
      </w:r>
    </w:p>
    <w:p w:rsidR="002F5955" w:rsidRPr="00E106B2" w:rsidRDefault="00E106B2">
      <w:pPr>
        <w:autoSpaceDE w:val="0"/>
        <w:autoSpaceDN w:val="0"/>
        <w:spacing w:before="166" w:after="0" w:line="262" w:lineRule="auto"/>
        <w:rPr>
          <w:lang w:val="ru-RU"/>
        </w:rPr>
      </w:pP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Таблицы к основным разделам грамматического материала, содержащегося в программе по русскому языку.</w:t>
      </w:r>
    </w:p>
    <w:p w:rsidR="002F5955" w:rsidRPr="00E106B2" w:rsidRDefault="00E106B2">
      <w:pPr>
        <w:autoSpaceDE w:val="0"/>
        <w:autoSpaceDN w:val="0"/>
        <w:spacing w:before="70" w:after="0" w:line="262" w:lineRule="auto"/>
        <w:ind w:right="3168"/>
        <w:rPr>
          <w:lang w:val="ru-RU"/>
        </w:rPr>
      </w:pP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Наборы сюжетных (предметных) картинок в соответствии с тематикой Классная доска.</w:t>
      </w:r>
    </w:p>
    <w:p w:rsidR="002F5955" w:rsidRPr="00E106B2" w:rsidRDefault="00E106B2">
      <w:pPr>
        <w:autoSpaceDE w:val="0"/>
        <w:autoSpaceDN w:val="0"/>
        <w:spacing w:before="70" w:after="0" w:line="230" w:lineRule="auto"/>
        <w:rPr>
          <w:lang w:val="ru-RU"/>
        </w:rPr>
      </w:pP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Ноутбук.</w:t>
      </w:r>
    </w:p>
    <w:p w:rsidR="002F5955" w:rsidRPr="00E106B2" w:rsidRDefault="00E106B2">
      <w:pPr>
        <w:autoSpaceDE w:val="0"/>
        <w:autoSpaceDN w:val="0"/>
        <w:spacing w:before="70" w:after="0" w:line="230" w:lineRule="auto"/>
        <w:rPr>
          <w:lang w:val="ru-RU"/>
        </w:rPr>
      </w:pP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Проектор</w:t>
      </w:r>
    </w:p>
    <w:p w:rsidR="002F5955" w:rsidRPr="00E106B2" w:rsidRDefault="00E106B2">
      <w:pPr>
        <w:autoSpaceDE w:val="0"/>
        <w:autoSpaceDN w:val="0"/>
        <w:spacing w:before="264" w:after="0" w:line="230" w:lineRule="auto"/>
        <w:rPr>
          <w:lang w:val="ru-RU"/>
        </w:rPr>
      </w:pPr>
      <w:r w:rsidRPr="00E106B2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ПРАКТИЧЕСКИХ РАБОТ</w:t>
      </w:r>
    </w:p>
    <w:p w:rsidR="002F5955" w:rsidRPr="00E106B2" w:rsidRDefault="00E106B2">
      <w:pPr>
        <w:autoSpaceDE w:val="0"/>
        <w:autoSpaceDN w:val="0"/>
        <w:spacing w:before="168" w:after="0" w:line="230" w:lineRule="auto"/>
        <w:rPr>
          <w:lang w:val="ru-RU"/>
        </w:rPr>
      </w:pP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1. Классная магнитная доска.</w:t>
      </w:r>
    </w:p>
    <w:p w:rsidR="002F5955" w:rsidRPr="00E106B2" w:rsidRDefault="00E106B2">
      <w:pPr>
        <w:autoSpaceDE w:val="0"/>
        <w:autoSpaceDN w:val="0"/>
        <w:spacing w:before="70" w:after="0" w:line="230" w:lineRule="auto"/>
        <w:rPr>
          <w:lang w:val="ru-RU"/>
        </w:rPr>
      </w:pPr>
      <w:r w:rsidRPr="00E106B2">
        <w:rPr>
          <w:rFonts w:ascii="Times New Roman" w:eastAsia="Times New Roman" w:hAnsi="Times New Roman"/>
          <w:color w:val="000000"/>
          <w:sz w:val="24"/>
          <w:lang w:val="ru-RU"/>
        </w:rPr>
        <w:t>2. Настенная доска с приспособлением для крепления картинок.</w:t>
      </w:r>
    </w:p>
    <w:p w:rsidR="002F5955" w:rsidRDefault="00E106B2">
      <w:pPr>
        <w:autoSpaceDE w:val="0"/>
        <w:autoSpaceDN w:val="0"/>
        <w:spacing w:before="70" w:after="0" w:line="262" w:lineRule="auto"/>
        <w:ind w:right="9072"/>
      </w:pPr>
      <w:r>
        <w:rPr>
          <w:rFonts w:ascii="Times New Roman" w:eastAsia="Times New Roman" w:hAnsi="Times New Roman"/>
          <w:color w:val="000000"/>
          <w:sz w:val="24"/>
        </w:rPr>
        <w:t xml:space="preserve">3. Колонки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4. Компьютер</w:t>
      </w:r>
    </w:p>
    <w:p w:rsidR="002F5955" w:rsidRDefault="002F5955">
      <w:pPr>
        <w:sectPr w:rsidR="002F5955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106B2" w:rsidRDefault="00E106B2"/>
    <w:sectPr w:rsidR="00E106B2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B47730"/>
    <w:rsid w:val="00034616"/>
    <w:rsid w:val="0006063C"/>
    <w:rsid w:val="0015074B"/>
    <w:rsid w:val="0029639D"/>
    <w:rsid w:val="002E6E33"/>
    <w:rsid w:val="002F5955"/>
    <w:rsid w:val="00326F90"/>
    <w:rsid w:val="00A859F1"/>
    <w:rsid w:val="00AA1D8D"/>
    <w:rsid w:val="00B47730"/>
    <w:rsid w:val="00CB0664"/>
    <w:rsid w:val="00E106B2"/>
    <w:rsid w:val="00E14413"/>
    <w:rsid w:val="00FC6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widgetinline">
    <w:name w:val="_widgetinline"/>
    <w:basedOn w:val="a2"/>
    <w:rsid w:val="00A859F1"/>
  </w:style>
  <w:style w:type="paragraph" w:styleId="aff8">
    <w:name w:val="Balloon Text"/>
    <w:basedOn w:val="a1"/>
    <w:link w:val="aff9"/>
    <w:uiPriority w:val="99"/>
    <w:semiHidden/>
    <w:unhideWhenUsed/>
    <w:rsid w:val="00A85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A859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C1F0975-F7E7-4A81-BDA0-C7E766467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10815</Words>
  <Characters>61648</Characters>
  <Application>Microsoft Office Word</Application>
  <DocSecurity>0</DocSecurity>
  <Lines>513</Lines>
  <Paragraphs>144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72319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Татьяна Ивановна</cp:lastModifiedBy>
  <cp:revision>4</cp:revision>
  <dcterms:created xsi:type="dcterms:W3CDTF">2013-12-23T23:15:00Z</dcterms:created>
  <dcterms:modified xsi:type="dcterms:W3CDTF">2022-09-14T07:35:00Z</dcterms:modified>
  <cp:category/>
</cp:coreProperties>
</file>